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E87A6" w14:textId="3FE88873" w:rsidR="00DA509A" w:rsidRPr="006B653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6B653A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6B653A">
        <w:rPr>
          <w:rFonts w:ascii="Cambria" w:hAnsi="Cambria" w:cs="Arial"/>
          <w:sz w:val="20"/>
          <w:szCs w:val="20"/>
        </w:rPr>
        <w:t xml:space="preserve">Załącznik nr </w:t>
      </w:r>
      <w:r w:rsidR="00EA0AC9" w:rsidRPr="006B653A">
        <w:rPr>
          <w:rFonts w:ascii="Cambria" w:hAnsi="Cambria" w:cs="Arial"/>
          <w:sz w:val="20"/>
          <w:szCs w:val="20"/>
        </w:rPr>
        <w:t>7</w:t>
      </w:r>
      <w:r w:rsidR="003E08F8" w:rsidRPr="006B653A">
        <w:rPr>
          <w:rFonts w:ascii="Cambria" w:hAnsi="Cambria" w:cs="Arial"/>
          <w:sz w:val="20"/>
          <w:szCs w:val="20"/>
        </w:rPr>
        <w:t xml:space="preserve"> do SWZ</w:t>
      </w:r>
    </w:p>
    <w:p w14:paraId="4D569304" w14:textId="2A14A3B2" w:rsidR="00DA509A" w:rsidRPr="006B653A" w:rsidRDefault="00CC2A84" w:rsidP="00D26572">
      <w:pPr>
        <w:ind w:right="39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D52E4A3" w14:textId="3CA1321C" w:rsidR="00D22BE4" w:rsidRPr="006B653A" w:rsidRDefault="00841FEE" w:rsidP="00841FEE">
      <w:pPr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</w:t>
      </w:r>
      <w:r w:rsidR="00DA509A" w:rsidRPr="006B653A">
        <w:rPr>
          <w:rFonts w:ascii="Cambria" w:hAnsi="Cambria" w:cs="Arial"/>
          <w:sz w:val="20"/>
          <w:szCs w:val="20"/>
        </w:rPr>
        <w:t>..................................................</w:t>
      </w:r>
      <w:r w:rsidR="000357D3">
        <w:rPr>
          <w:rFonts w:ascii="Cambria" w:hAnsi="Cambria" w:cs="Arial"/>
          <w:sz w:val="20"/>
          <w:szCs w:val="20"/>
        </w:rPr>
        <w:t>....</w:t>
      </w:r>
      <w:r w:rsidR="00DA509A" w:rsidRPr="006B653A">
        <w:rPr>
          <w:rFonts w:ascii="Cambria" w:hAnsi="Cambria" w:cs="Arial"/>
          <w:sz w:val="20"/>
          <w:szCs w:val="20"/>
        </w:rPr>
        <w:t>..............</w:t>
      </w:r>
      <w:r w:rsidR="00D22BE4" w:rsidRPr="006B653A">
        <w:rPr>
          <w:rFonts w:ascii="Cambria" w:hAnsi="Cambria" w:cs="Arial"/>
          <w:sz w:val="20"/>
          <w:szCs w:val="20"/>
        </w:rPr>
        <w:t>...................</w:t>
      </w:r>
      <w:r w:rsidR="00DA509A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D22BE4" w:rsidRPr="006B653A">
        <w:rPr>
          <w:rFonts w:ascii="Cambria" w:hAnsi="Cambria" w:cs="Arial"/>
          <w:sz w:val="20"/>
          <w:szCs w:val="20"/>
        </w:rPr>
        <w:t xml:space="preserve">  </w:t>
      </w:r>
      <w:r w:rsidR="00CC2A84">
        <w:rPr>
          <w:rFonts w:ascii="Cambria" w:hAnsi="Cambria" w:cs="Arial"/>
          <w:sz w:val="20"/>
          <w:szCs w:val="20"/>
        </w:rPr>
        <w:t xml:space="preserve">                            </w:t>
      </w:r>
      <w:r w:rsidR="00201C64">
        <w:rPr>
          <w:rFonts w:ascii="Cambria" w:hAnsi="Cambria" w:cs="Arial"/>
          <w:sz w:val="20"/>
          <w:szCs w:val="20"/>
        </w:rPr>
        <w:t xml:space="preserve">      </w:t>
      </w:r>
      <w:r w:rsidR="00D22BE4" w:rsidRPr="006B653A">
        <w:rPr>
          <w:rFonts w:ascii="Cambria" w:hAnsi="Cambria" w:cs="Arial"/>
          <w:sz w:val="20"/>
          <w:szCs w:val="20"/>
        </w:rPr>
        <w:t xml:space="preserve">  ...................................., dnia .................</w:t>
      </w:r>
      <w:r w:rsidR="00101D32">
        <w:rPr>
          <w:rFonts w:ascii="Cambria" w:hAnsi="Cambria" w:cs="Arial"/>
          <w:sz w:val="20"/>
          <w:szCs w:val="20"/>
        </w:rPr>
        <w:t>.</w:t>
      </w:r>
      <w:r w:rsidR="00D22BE4" w:rsidRPr="006B653A">
        <w:rPr>
          <w:rFonts w:ascii="Cambria" w:hAnsi="Cambria" w:cs="Arial"/>
          <w:sz w:val="20"/>
          <w:szCs w:val="20"/>
        </w:rPr>
        <w:t>...... 20</w:t>
      </w:r>
      <w:r w:rsidR="000A40F9" w:rsidRPr="006B653A">
        <w:rPr>
          <w:rFonts w:ascii="Cambria" w:hAnsi="Cambria" w:cs="Arial"/>
          <w:sz w:val="20"/>
          <w:szCs w:val="20"/>
        </w:rPr>
        <w:t>2</w:t>
      </w:r>
      <w:r w:rsidR="005E5E2E">
        <w:rPr>
          <w:rFonts w:ascii="Cambria" w:hAnsi="Cambria" w:cs="Arial"/>
          <w:sz w:val="20"/>
          <w:szCs w:val="20"/>
        </w:rPr>
        <w:t>4</w:t>
      </w:r>
      <w:r w:rsidR="00D22BE4" w:rsidRPr="006B653A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6B653A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="00910410" w:rsidRPr="006B653A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6B653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6B653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64414E96" w14:textId="77777777" w:rsidR="00201C64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</w:p>
    <w:p w14:paraId="329AC10C" w14:textId="0F0C41B4" w:rsidR="00CC2A84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</w:p>
    <w:p w14:paraId="1711ECD0" w14:textId="77777777" w:rsidR="00CC2A84" w:rsidRDefault="00CC2A84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</w:p>
    <w:p w14:paraId="0A4A530D" w14:textId="75ECC36C" w:rsidR="0032655D" w:rsidRPr="006B653A" w:rsidRDefault="0032655D" w:rsidP="00CC2A84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59849E27" w:rsidR="002A5798" w:rsidRPr="006B653A" w:rsidRDefault="0032655D" w:rsidP="00F3183E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6B653A">
        <w:rPr>
          <w:rFonts w:ascii="Cambria" w:hAnsi="Cambria" w:cs="Arial"/>
          <w:sz w:val="20"/>
          <w:szCs w:val="20"/>
        </w:rPr>
        <w:t>Składany do zadania</w:t>
      </w:r>
    </w:p>
    <w:p w14:paraId="4B3D9412" w14:textId="77777777" w:rsidR="00F3183E" w:rsidRDefault="00F3183E" w:rsidP="00F3183E">
      <w:pPr>
        <w:shd w:val="clear" w:color="auto" w:fill="D9E2F3" w:themeFill="accent1" w:themeFillTint="33"/>
        <w:jc w:val="center"/>
        <w:rPr>
          <w:rFonts w:ascii="Cambria" w:hAnsi="Cambria" w:cs="Arial"/>
          <w:b/>
          <w:bCs/>
          <w:iCs/>
          <w:sz w:val="20"/>
          <w:szCs w:val="20"/>
        </w:rPr>
      </w:pPr>
    </w:p>
    <w:p w14:paraId="79E86B7D" w14:textId="4E97592A" w:rsidR="00DF2B6D" w:rsidRPr="00DF2B6D" w:rsidRDefault="00DF2B6D" w:rsidP="00DF2B6D">
      <w:pPr>
        <w:shd w:val="clear" w:color="auto" w:fill="D9E2F3" w:themeFill="accent1" w:themeFillTint="33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„</w:t>
      </w:r>
      <w:r w:rsidRPr="00DF2B6D">
        <w:rPr>
          <w:rFonts w:ascii="Cambria" w:hAnsi="Cambria" w:cs="Arial"/>
          <w:b/>
          <w:bCs/>
          <w:iCs/>
          <w:sz w:val="20"/>
          <w:szCs w:val="20"/>
        </w:rPr>
        <w:t>Przebudowa drogi powiatowej nr 1229T Ciuślice-Turnawiec-Mękarzowice od km 2+500 do km 2+850</w:t>
      </w:r>
      <w:r>
        <w:rPr>
          <w:rFonts w:ascii="Cambria" w:hAnsi="Cambria" w:cs="Arial"/>
          <w:b/>
          <w:bCs/>
          <w:iCs/>
          <w:sz w:val="20"/>
          <w:szCs w:val="20"/>
        </w:rPr>
        <w:t>”</w:t>
      </w:r>
    </w:p>
    <w:p w14:paraId="527F1590" w14:textId="77777777" w:rsidR="00CA23A0" w:rsidRPr="006B653A" w:rsidRDefault="00CA23A0" w:rsidP="00DD6A7C">
      <w:pPr>
        <w:shd w:val="clear" w:color="auto" w:fill="D9E2F3" w:themeFill="accent1" w:themeFillTint="33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653A" w14:paraId="57245AC3" w14:textId="77777777" w:rsidTr="00DD6A7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653A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6B653A" w14:paraId="79FC6475" w14:textId="77777777" w:rsidTr="00265586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6B653A" w:rsidRDefault="00264077" w:rsidP="0026558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6B653A" w:rsidRDefault="00532237" w:rsidP="005E5E2E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77777777" w:rsidR="00532237" w:rsidRPr="006B653A" w:rsidRDefault="00532237" w:rsidP="005E5E2E">
            <w:pPr>
              <w:pStyle w:val="Default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00A5A25F" w:rsidR="00532237" w:rsidRPr="006B653A" w:rsidRDefault="00532237" w:rsidP="005E5E2E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sz w:val="20"/>
                <w:szCs w:val="20"/>
              </w:rPr>
              <w:t xml:space="preserve">Uprawnienia budowlane do kierowania </w:t>
            </w:r>
            <w:r w:rsidR="00EC49D8" w:rsidRPr="006B653A">
              <w:rPr>
                <w:rFonts w:ascii="Cambria" w:hAnsi="Cambria"/>
                <w:sz w:val="20"/>
                <w:szCs w:val="20"/>
              </w:rPr>
              <w:t xml:space="preserve">budowami w specjalności </w:t>
            </w:r>
            <w:r w:rsidR="00AD11D6">
              <w:rPr>
                <w:rFonts w:ascii="Cambria" w:hAnsi="Cambria"/>
                <w:sz w:val="20"/>
                <w:szCs w:val="20"/>
              </w:rPr>
              <w:t>drogowej</w:t>
            </w:r>
          </w:p>
          <w:p w14:paraId="38166B0A" w14:textId="6FA4B67B" w:rsidR="0014290E" w:rsidRPr="005E5E2E" w:rsidRDefault="00532237" w:rsidP="005E5E2E">
            <w:pPr>
              <w:pStyle w:val="Default"/>
              <w:spacing w:after="240"/>
              <w:ind w:left="142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Cs/>
                <w:sz w:val="20"/>
                <w:szCs w:val="20"/>
              </w:rPr>
              <w:t>Nr uprawnień …………</w:t>
            </w:r>
            <w:r w:rsidR="009E2632">
              <w:rPr>
                <w:rFonts w:ascii="Cambria" w:hAnsi="Cambria"/>
                <w:bCs/>
                <w:sz w:val="20"/>
                <w:szCs w:val="20"/>
              </w:rPr>
              <w:t>.</w:t>
            </w:r>
            <w:r w:rsidRPr="006B653A">
              <w:rPr>
                <w:rFonts w:ascii="Cambria" w:hAnsi="Cambria"/>
                <w:bCs/>
                <w:sz w:val="20"/>
                <w:szCs w:val="20"/>
              </w:rPr>
              <w:t>………</w:t>
            </w:r>
            <w:r w:rsidR="005C79D8">
              <w:rPr>
                <w:rFonts w:ascii="Cambria" w:hAnsi="Cambria"/>
                <w:bCs/>
                <w:sz w:val="20"/>
                <w:szCs w:val="20"/>
              </w:rPr>
              <w:t>.</w:t>
            </w:r>
            <w:r w:rsidRPr="006B653A">
              <w:rPr>
                <w:rFonts w:ascii="Cambria" w:hAnsi="Cambria"/>
                <w:bCs/>
                <w:sz w:val="20"/>
                <w:szCs w:val="20"/>
              </w:rPr>
              <w:t>….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6B653A" w:rsidRDefault="00532237" w:rsidP="005E5E2E">
            <w:pPr>
              <w:pStyle w:val="Default"/>
              <w:ind w:left="142"/>
              <w:jc w:val="both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4142F86" w14:textId="6A8D4BEB" w:rsidR="0032655D" w:rsidRPr="006B653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6B653A">
        <w:rPr>
          <w:rFonts w:ascii="Cambria" w:hAnsi="Cambria" w:cs="Arial"/>
          <w:sz w:val="20"/>
          <w:szCs w:val="20"/>
        </w:rPr>
        <w:t xml:space="preserve">oświadczam(my), </w:t>
      </w:r>
      <w:r w:rsidRPr="006B653A">
        <w:rPr>
          <w:rFonts w:ascii="Cambria" w:hAnsi="Cambria" w:cs="Arial"/>
          <w:b/>
          <w:bCs/>
          <w:sz w:val="20"/>
          <w:szCs w:val="20"/>
        </w:rPr>
        <w:t>że osoba wskazana</w:t>
      </w:r>
      <w:r w:rsidRPr="006B653A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6B653A">
        <w:rPr>
          <w:rFonts w:ascii="Cambria" w:hAnsi="Cambria" w:cs="Arial"/>
          <w:sz w:val="20"/>
          <w:szCs w:val="20"/>
        </w:rPr>
        <w:t xml:space="preserve">awnienia wymagane w postawionym </w:t>
      </w:r>
      <w:r w:rsidRPr="006B653A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6B653A">
        <w:rPr>
          <w:rFonts w:ascii="Cambria" w:hAnsi="Cambria" w:cs="Arial"/>
          <w:sz w:val="20"/>
          <w:szCs w:val="20"/>
        </w:rPr>
        <w:t>.</w:t>
      </w:r>
      <w:r w:rsidRPr="006B653A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6B653A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6B653A">
        <w:rPr>
          <w:rFonts w:ascii="Cambria" w:hAnsi="Cambria"/>
          <w:sz w:val="20"/>
          <w:szCs w:val="20"/>
        </w:rPr>
        <w:t xml:space="preserve">* niepotrzebne skreślić ( jeżeli wykonawca pozostaje w stosunku umowy </w:t>
      </w:r>
      <w:proofErr w:type="spellStart"/>
      <w:r w:rsidRPr="006B653A">
        <w:rPr>
          <w:rFonts w:ascii="Cambria" w:hAnsi="Cambria"/>
          <w:sz w:val="20"/>
          <w:szCs w:val="20"/>
        </w:rPr>
        <w:t>cywilno</w:t>
      </w:r>
      <w:proofErr w:type="spellEnd"/>
      <w:r w:rsidRPr="006B653A">
        <w:rPr>
          <w:rFonts w:ascii="Cambria" w:hAnsi="Cambria"/>
          <w:sz w:val="20"/>
          <w:szCs w:val="20"/>
        </w:rPr>
        <w:t xml:space="preserve"> prawnej pozostawiamy własne)</w:t>
      </w:r>
    </w:p>
    <w:sectPr w:rsidR="00461FBB" w:rsidRPr="006B653A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D1555" w14:textId="77777777" w:rsidR="00EA3F53" w:rsidRDefault="00EA3F53">
      <w:r>
        <w:separator/>
      </w:r>
    </w:p>
  </w:endnote>
  <w:endnote w:type="continuationSeparator" w:id="0">
    <w:p w14:paraId="0362EC57" w14:textId="77777777" w:rsidR="00EA3F53" w:rsidRDefault="00EA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E20A7" w14:textId="77777777" w:rsidR="00EA3F53" w:rsidRDefault="00EA3F53">
      <w:r>
        <w:separator/>
      </w:r>
    </w:p>
  </w:footnote>
  <w:footnote w:type="continuationSeparator" w:id="0">
    <w:p w14:paraId="663EC58B" w14:textId="77777777" w:rsidR="00EA3F53" w:rsidRDefault="00EA3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EE90D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3" w:name="_Hlk97202670"/>
    <w:bookmarkStart w:id="4" w:name="_Hlk97202671"/>
    <w:bookmarkStart w:id="5" w:name="_Hlk97202698"/>
    <w:bookmarkStart w:id="6" w:name="_Hlk97202699"/>
  </w:p>
  <w:bookmarkEnd w:id="3"/>
  <w:bookmarkEnd w:id="4"/>
  <w:bookmarkEnd w:id="5"/>
  <w:bookmarkEnd w:id="6"/>
  <w:p w14:paraId="72C327A7" w14:textId="77777777" w:rsidR="0042689A" w:rsidRPr="00CA4663" w:rsidRDefault="0042689A" w:rsidP="0042689A">
    <w:pPr>
      <w:pStyle w:val="Nagwek"/>
      <w:rPr>
        <w:rFonts w:ascii="Cambria" w:hAnsi="Cambria" w:cs="Arial"/>
        <w:sz w:val="20"/>
        <w:szCs w:val="20"/>
        <w:lang w:val="pl-PL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29425061">
    <w:abstractNumId w:val="38"/>
  </w:num>
  <w:num w:numId="2" w16cid:durableId="1212962935">
    <w:abstractNumId w:val="44"/>
  </w:num>
  <w:num w:numId="3" w16cid:durableId="682242797">
    <w:abstractNumId w:val="32"/>
  </w:num>
  <w:num w:numId="4" w16cid:durableId="250890967">
    <w:abstractNumId w:val="27"/>
  </w:num>
  <w:num w:numId="5" w16cid:durableId="1844395166">
    <w:abstractNumId w:val="20"/>
  </w:num>
  <w:num w:numId="6" w16cid:durableId="127206547">
    <w:abstractNumId w:val="35"/>
  </w:num>
  <w:num w:numId="7" w16cid:durableId="379061018">
    <w:abstractNumId w:val="39"/>
  </w:num>
  <w:num w:numId="8" w16cid:durableId="1312172625">
    <w:abstractNumId w:val="24"/>
  </w:num>
  <w:num w:numId="9" w16cid:durableId="95179588">
    <w:abstractNumId w:val="53"/>
  </w:num>
  <w:num w:numId="10" w16cid:durableId="147870386">
    <w:abstractNumId w:val="59"/>
  </w:num>
  <w:num w:numId="11" w16cid:durableId="1456676578">
    <w:abstractNumId w:val="21"/>
  </w:num>
  <w:num w:numId="12" w16cid:durableId="1152986282">
    <w:abstractNumId w:val="56"/>
  </w:num>
  <w:num w:numId="13" w16cid:durableId="90978528">
    <w:abstractNumId w:val="57"/>
  </w:num>
  <w:num w:numId="14" w16cid:durableId="403798995">
    <w:abstractNumId w:val="13"/>
  </w:num>
  <w:num w:numId="15" w16cid:durableId="1757550101">
    <w:abstractNumId w:val="29"/>
  </w:num>
  <w:num w:numId="16" w16cid:durableId="1686521749">
    <w:abstractNumId w:val="34"/>
  </w:num>
  <w:num w:numId="17" w16cid:durableId="1808039658">
    <w:abstractNumId w:val="52"/>
  </w:num>
  <w:num w:numId="18" w16cid:durableId="1240335261">
    <w:abstractNumId w:val="23"/>
  </w:num>
  <w:num w:numId="19" w16cid:durableId="1690258211">
    <w:abstractNumId w:val="14"/>
  </w:num>
  <w:num w:numId="20" w16cid:durableId="1988052181">
    <w:abstractNumId w:val="17"/>
  </w:num>
  <w:num w:numId="21" w16cid:durableId="567619998">
    <w:abstractNumId w:val="45"/>
  </w:num>
  <w:num w:numId="22" w16cid:durableId="2039966931">
    <w:abstractNumId w:val="18"/>
  </w:num>
  <w:num w:numId="23" w16cid:durableId="859315883">
    <w:abstractNumId w:val="51"/>
  </w:num>
  <w:num w:numId="24" w16cid:durableId="2022047749">
    <w:abstractNumId w:val="47"/>
  </w:num>
  <w:num w:numId="25" w16cid:durableId="590747311">
    <w:abstractNumId w:val="22"/>
  </w:num>
  <w:num w:numId="26" w16cid:durableId="923563673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3571916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0133902">
    <w:abstractNumId w:val="3"/>
  </w:num>
  <w:num w:numId="29" w16cid:durableId="2019235756">
    <w:abstractNumId w:val="8"/>
  </w:num>
  <w:num w:numId="30" w16cid:durableId="684600650">
    <w:abstractNumId w:val="2"/>
  </w:num>
  <w:num w:numId="31" w16cid:durableId="651909467">
    <w:abstractNumId w:val="43"/>
  </w:num>
  <w:num w:numId="32" w16cid:durableId="534470129">
    <w:abstractNumId w:val="11"/>
  </w:num>
  <w:num w:numId="33" w16cid:durableId="104884127">
    <w:abstractNumId w:val="31"/>
  </w:num>
  <w:num w:numId="34" w16cid:durableId="1048187917">
    <w:abstractNumId w:val="46"/>
  </w:num>
  <w:num w:numId="35" w16cid:durableId="953173270">
    <w:abstractNumId w:val="16"/>
  </w:num>
  <w:num w:numId="36" w16cid:durableId="941185629">
    <w:abstractNumId w:val="55"/>
  </w:num>
  <w:num w:numId="37" w16cid:durableId="1397436663">
    <w:abstractNumId w:val="15"/>
  </w:num>
  <w:num w:numId="38" w16cid:durableId="520628387">
    <w:abstractNumId w:val="9"/>
  </w:num>
  <w:num w:numId="39" w16cid:durableId="1046296104">
    <w:abstractNumId w:val="25"/>
  </w:num>
  <w:num w:numId="40" w16cid:durableId="277760035">
    <w:abstractNumId w:val="40"/>
  </w:num>
  <w:num w:numId="41" w16cid:durableId="73744067">
    <w:abstractNumId w:val="36"/>
  </w:num>
  <w:num w:numId="42" w16cid:durableId="163795443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5072138">
    <w:abstractNumId w:val="30"/>
  </w:num>
  <w:num w:numId="44" w16cid:durableId="1652715004">
    <w:abstractNumId w:val="26"/>
  </w:num>
  <w:num w:numId="45" w16cid:durableId="1117405409">
    <w:abstractNumId w:val="12"/>
  </w:num>
  <w:num w:numId="46" w16cid:durableId="1989705166">
    <w:abstractNumId w:val="19"/>
  </w:num>
  <w:num w:numId="47" w16cid:durableId="899053139">
    <w:abstractNumId w:val="58"/>
  </w:num>
  <w:num w:numId="48" w16cid:durableId="1716806750">
    <w:abstractNumId w:val="49"/>
  </w:num>
  <w:num w:numId="49" w16cid:durableId="1152331878">
    <w:abstractNumId w:val="42"/>
  </w:num>
  <w:num w:numId="50" w16cid:durableId="1323848891">
    <w:abstractNumId w:val="10"/>
  </w:num>
  <w:num w:numId="51" w16cid:durableId="83110481">
    <w:abstractNumId w:val="50"/>
  </w:num>
  <w:num w:numId="52" w16cid:durableId="200743901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A7A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57D3"/>
    <w:rsid w:val="00036831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5D2"/>
    <w:rsid w:val="00061F88"/>
    <w:rsid w:val="00063849"/>
    <w:rsid w:val="000675E7"/>
    <w:rsid w:val="000705D8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337"/>
    <w:rsid w:val="000C6E74"/>
    <w:rsid w:val="000D2A17"/>
    <w:rsid w:val="000D40FD"/>
    <w:rsid w:val="000E05B9"/>
    <w:rsid w:val="000E4E2A"/>
    <w:rsid w:val="000E7F53"/>
    <w:rsid w:val="00101D32"/>
    <w:rsid w:val="0010294D"/>
    <w:rsid w:val="00102A85"/>
    <w:rsid w:val="00102C0C"/>
    <w:rsid w:val="00103155"/>
    <w:rsid w:val="001054D9"/>
    <w:rsid w:val="00107FB9"/>
    <w:rsid w:val="001116AD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12F0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14A8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1C64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364B9"/>
    <w:rsid w:val="0023715F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586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13B2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689A"/>
    <w:rsid w:val="00427A12"/>
    <w:rsid w:val="00436078"/>
    <w:rsid w:val="00436F25"/>
    <w:rsid w:val="004409ED"/>
    <w:rsid w:val="0044299C"/>
    <w:rsid w:val="0044374E"/>
    <w:rsid w:val="0044434A"/>
    <w:rsid w:val="00445639"/>
    <w:rsid w:val="00445CE7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8CB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B12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0BE"/>
    <w:rsid w:val="005127C5"/>
    <w:rsid w:val="005128AA"/>
    <w:rsid w:val="005131C0"/>
    <w:rsid w:val="005140D4"/>
    <w:rsid w:val="00515E60"/>
    <w:rsid w:val="00516445"/>
    <w:rsid w:val="0051755C"/>
    <w:rsid w:val="00522421"/>
    <w:rsid w:val="00522BE4"/>
    <w:rsid w:val="00523BF0"/>
    <w:rsid w:val="00530E75"/>
    <w:rsid w:val="0053109D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B5B19"/>
    <w:rsid w:val="005C02F8"/>
    <w:rsid w:val="005C13F5"/>
    <w:rsid w:val="005C1C2E"/>
    <w:rsid w:val="005C2B74"/>
    <w:rsid w:val="005C52B4"/>
    <w:rsid w:val="005C74D9"/>
    <w:rsid w:val="005C79D8"/>
    <w:rsid w:val="005D2FD5"/>
    <w:rsid w:val="005D3855"/>
    <w:rsid w:val="005D3E53"/>
    <w:rsid w:val="005D49B2"/>
    <w:rsid w:val="005E109B"/>
    <w:rsid w:val="005E25BB"/>
    <w:rsid w:val="005E342A"/>
    <w:rsid w:val="005E5E2E"/>
    <w:rsid w:val="005E7368"/>
    <w:rsid w:val="005F248D"/>
    <w:rsid w:val="005F3C52"/>
    <w:rsid w:val="005F51FC"/>
    <w:rsid w:val="005F53FF"/>
    <w:rsid w:val="00601FA4"/>
    <w:rsid w:val="006042A2"/>
    <w:rsid w:val="00606915"/>
    <w:rsid w:val="00607441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5630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2FB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4A4A"/>
    <w:rsid w:val="006952AC"/>
    <w:rsid w:val="00696298"/>
    <w:rsid w:val="006963C8"/>
    <w:rsid w:val="00697CEE"/>
    <w:rsid w:val="006A3691"/>
    <w:rsid w:val="006B004E"/>
    <w:rsid w:val="006B4024"/>
    <w:rsid w:val="006B48EB"/>
    <w:rsid w:val="006B653A"/>
    <w:rsid w:val="006B65EA"/>
    <w:rsid w:val="006B6D15"/>
    <w:rsid w:val="006C1399"/>
    <w:rsid w:val="006C1EE8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449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635"/>
    <w:rsid w:val="007548DB"/>
    <w:rsid w:val="00754904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2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1FEE"/>
    <w:rsid w:val="008454AD"/>
    <w:rsid w:val="00845544"/>
    <w:rsid w:val="00851265"/>
    <w:rsid w:val="008513C9"/>
    <w:rsid w:val="008522BC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0840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3DDE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2632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5A2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B3A9A"/>
    <w:rsid w:val="00AC2D83"/>
    <w:rsid w:val="00AC4555"/>
    <w:rsid w:val="00AC4C9D"/>
    <w:rsid w:val="00AC5669"/>
    <w:rsid w:val="00AC754C"/>
    <w:rsid w:val="00AC780F"/>
    <w:rsid w:val="00AD11D6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E22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339"/>
    <w:rsid w:val="00CC1E7F"/>
    <w:rsid w:val="00CC2A84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56D"/>
    <w:rsid w:val="00D93CF7"/>
    <w:rsid w:val="00D95FFE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2B6D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00B2"/>
    <w:rsid w:val="00E6178E"/>
    <w:rsid w:val="00E61DB6"/>
    <w:rsid w:val="00E6447A"/>
    <w:rsid w:val="00E661AD"/>
    <w:rsid w:val="00E70BF5"/>
    <w:rsid w:val="00E73219"/>
    <w:rsid w:val="00E73A59"/>
    <w:rsid w:val="00E73DDD"/>
    <w:rsid w:val="00E74A1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182F"/>
    <w:rsid w:val="00EA2330"/>
    <w:rsid w:val="00EA2BDF"/>
    <w:rsid w:val="00EA3F5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83E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46F1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1D58D3-130C-4351-B9BB-566705BD61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80D83C5-3ECC-4CC8-B6D0-7BD6C59C6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cp:lastModifiedBy>Sebastian Cichy</cp:lastModifiedBy>
  <cp:revision>9</cp:revision>
  <cp:lastPrinted>2020-12-21T07:11:00Z</cp:lastPrinted>
  <dcterms:created xsi:type="dcterms:W3CDTF">2024-09-10T09:14:00Z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