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0E61A" w14:textId="0669D3AF" w:rsidR="00DA509A" w:rsidRPr="00EC0ED8" w:rsidRDefault="009D515A" w:rsidP="00EF0FD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bookmarkStart w:id="0" w:name="_GoBack"/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="0090420C" w:rsidRPr="00EC0ED8">
        <w:rPr>
          <w:rFonts w:ascii="Cambria" w:hAnsi="Cambria" w:cs="Arial"/>
          <w:sz w:val="20"/>
          <w:szCs w:val="20"/>
        </w:rPr>
        <w:t xml:space="preserve">                 </w:t>
      </w:r>
      <w:r w:rsidR="00E23EF5" w:rsidRPr="00EC0ED8">
        <w:rPr>
          <w:rFonts w:ascii="Cambria" w:hAnsi="Cambria" w:cs="Arial"/>
          <w:sz w:val="20"/>
          <w:szCs w:val="20"/>
        </w:rPr>
        <w:t xml:space="preserve">                              </w:t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D37E9A" w:rsidRPr="00EC0ED8">
        <w:rPr>
          <w:rFonts w:ascii="Cambria" w:hAnsi="Cambria" w:cs="Arial"/>
          <w:sz w:val="20"/>
          <w:szCs w:val="20"/>
        </w:rPr>
        <w:t>Z</w:t>
      </w:r>
      <w:r w:rsidR="00983423" w:rsidRPr="00EC0ED8">
        <w:rPr>
          <w:rFonts w:ascii="Cambria" w:hAnsi="Cambria" w:cs="Arial"/>
          <w:sz w:val="20"/>
          <w:szCs w:val="20"/>
        </w:rPr>
        <w:t>ałącznik</w:t>
      </w:r>
      <w:r w:rsidRPr="00EC0ED8">
        <w:rPr>
          <w:rFonts w:ascii="Cambria" w:hAnsi="Cambria" w:cs="Arial"/>
          <w:sz w:val="20"/>
          <w:szCs w:val="20"/>
        </w:rPr>
        <w:t xml:space="preserve"> nr </w:t>
      </w:r>
      <w:r w:rsidR="00EE1CDF" w:rsidRPr="00EC0ED8">
        <w:rPr>
          <w:rFonts w:ascii="Cambria" w:hAnsi="Cambria" w:cs="Arial"/>
          <w:sz w:val="20"/>
          <w:szCs w:val="20"/>
        </w:rPr>
        <w:t>1</w:t>
      </w:r>
      <w:r w:rsidR="00D62E51" w:rsidRPr="00EC0ED8">
        <w:rPr>
          <w:rFonts w:ascii="Cambria" w:hAnsi="Cambria" w:cs="Arial"/>
          <w:sz w:val="20"/>
          <w:szCs w:val="20"/>
        </w:rPr>
        <w:t xml:space="preserve"> do SWZ</w:t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  <w:t xml:space="preserve">                                  </w:t>
      </w:r>
    </w:p>
    <w:p w14:paraId="03082C65" w14:textId="76B56905" w:rsidR="00DA509A" w:rsidRPr="00EC0ED8" w:rsidRDefault="00F30C2A" w:rsidP="00EF0FD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</w:t>
      </w:r>
      <w:r w:rsidR="001853D1">
        <w:rPr>
          <w:rFonts w:ascii="Cambria" w:hAnsi="Cambria" w:cs="Arial"/>
          <w:sz w:val="20"/>
          <w:szCs w:val="20"/>
        </w:rPr>
        <w:t>.</w:t>
      </w:r>
      <w:r w:rsidR="00715FB7">
        <w:rPr>
          <w:rFonts w:ascii="Cambria" w:hAnsi="Cambria" w:cs="Arial"/>
          <w:sz w:val="20"/>
          <w:szCs w:val="20"/>
        </w:rPr>
        <w:t>..</w:t>
      </w:r>
      <w:r w:rsidRPr="00EC0ED8">
        <w:rPr>
          <w:rFonts w:ascii="Cambria" w:hAnsi="Cambria" w:cs="Arial"/>
          <w:sz w:val="20"/>
          <w:szCs w:val="20"/>
        </w:rPr>
        <w:t>…</w:t>
      </w:r>
      <w:r w:rsidR="005F7389">
        <w:rPr>
          <w:rFonts w:ascii="Cambria" w:hAnsi="Cambria" w:cs="Arial"/>
          <w:sz w:val="20"/>
          <w:szCs w:val="20"/>
        </w:rPr>
        <w:t>.</w:t>
      </w:r>
      <w:r w:rsidRPr="00EC0ED8">
        <w:rPr>
          <w:rFonts w:ascii="Cambria" w:hAnsi="Cambria" w:cs="Arial"/>
          <w:sz w:val="20"/>
          <w:szCs w:val="20"/>
        </w:rPr>
        <w:t>……</w:t>
      </w:r>
      <w:r w:rsidR="00AD64C2">
        <w:rPr>
          <w:rFonts w:ascii="Cambria" w:hAnsi="Cambria" w:cs="Arial"/>
          <w:sz w:val="20"/>
          <w:szCs w:val="20"/>
        </w:rPr>
        <w:t>.</w:t>
      </w:r>
      <w:r w:rsidRPr="00EC0ED8">
        <w:rPr>
          <w:rFonts w:ascii="Cambria" w:hAnsi="Cambria" w:cs="Arial"/>
          <w:sz w:val="20"/>
          <w:szCs w:val="20"/>
        </w:rPr>
        <w:t xml:space="preserve">……  </w:t>
      </w:r>
      <w:r w:rsidR="00AB0AE0" w:rsidRPr="00EC0ED8">
        <w:rPr>
          <w:rFonts w:ascii="Cambria" w:hAnsi="Cambria" w:cs="Arial"/>
          <w:sz w:val="20"/>
          <w:szCs w:val="20"/>
        </w:rPr>
        <w:t>dn.</w:t>
      </w:r>
      <w:r w:rsidR="00DA509A" w:rsidRPr="00EC0ED8">
        <w:rPr>
          <w:rFonts w:ascii="Cambria" w:hAnsi="Cambria" w:cs="Arial"/>
          <w:sz w:val="20"/>
          <w:szCs w:val="20"/>
        </w:rPr>
        <w:t>………………</w:t>
      </w:r>
      <w:r w:rsidR="00D80BA5" w:rsidRPr="00EC0ED8">
        <w:rPr>
          <w:rFonts w:ascii="Cambria" w:hAnsi="Cambria" w:cs="Arial"/>
          <w:sz w:val="20"/>
          <w:szCs w:val="20"/>
        </w:rPr>
        <w:t>20</w:t>
      </w:r>
      <w:r w:rsidR="007D20F7" w:rsidRPr="00EC0ED8">
        <w:rPr>
          <w:rFonts w:ascii="Cambria" w:hAnsi="Cambria" w:cs="Arial"/>
          <w:sz w:val="20"/>
          <w:szCs w:val="20"/>
        </w:rPr>
        <w:t>2</w:t>
      </w:r>
      <w:r w:rsidR="003F5DA1">
        <w:rPr>
          <w:rFonts w:ascii="Cambria" w:hAnsi="Cambria" w:cs="Arial"/>
          <w:sz w:val="20"/>
          <w:szCs w:val="20"/>
        </w:rPr>
        <w:t>4</w:t>
      </w:r>
      <w:r w:rsidR="003E134C" w:rsidRPr="00EC0ED8">
        <w:rPr>
          <w:rFonts w:ascii="Cambria" w:hAnsi="Cambria" w:cs="Arial"/>
          <w:sz w:val="20"/>
          <w:szCs w:val="20"/>
        </w:rPr>
        <w:t xml:space="preserve"> </w:t>
      </w:r>
      <w:r w:rsidR="00D80BA5" w:rsidRPr="00EC0ED8">
        <w:rPr>
          <w:rFonts w:ascii="Cambria" w:hAnsi="Cambria" w:cs="Arial"/>
          <w:sz w:val="20"/>
          <w:szCs w:val="20"/>
        </w:rPr>
        <w:t>r.</w:t>
      </w:r>
    </w:p>
    <w:p w14:paraId="6B9BD3F7" w14:textId="77777777" w:rsidR="00DA509A" w:rsidRPr="00EC0ED8" w:rsidRDefault="004050DD" w:rsidP="00EF0FD7">
      <w:pPr>
        <w:spacing w:line="276" w:lineRule="auto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……..</w:t>
      </w:r>
      <w:r w:rsidR="00DA509A" w:rsidRPr="00EC0ED8">
        <w:rPr>
          <w:rFonts w:ascii="Cambria" w:hAnsi="Cambria" w:cs="Arial"/>
          <w:sz w:val="20"/>
          <w:szCs w:val="20"/>
        </w:rPr>
        <w:t>................................................</w:t>
      </w:r>
    </w:p>
    <w:p w14:paraId="541F8A31" w14:textId="07E1FB82" w:rsidR="00DA509A" w:rsidRPr="00EC0ED8" w:rsidRDefault="00235B00" w:rsidP="00EF0FD7">
      <w:pPr>
        <w:spacing w:line="276" w:lineRule="auto"/>
        <w:rPr>
          <w:rFonts w:ascii="Cambria" w:hAnsi="Cambria" w:cs="Arial"/>
          <w:iCs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(Nazwa i adres W</w:t>
      </w:r>
      <w:r w:rsidR="006C262E" w:rsidRPr="00EC0ED8">
        <w:rPr>
          <w:rFonts w:ascii="Cambria" w:hAnsi="Cambria" w:cs="Arial"/>
          <w:sz w:val="20"/>
          <w:szCs w:val="20"/>
        </w:rPr>
        <w:t xml:space="preserve">ykonawcy)  </w:t>
      </w:r>
    </w:p>
    <w:p w14:paraId="59055417" w14:textId="77777777" w:rsidR="00E3479B" w:rsidRPr="00EC0ED8" w:rsidRDefault="00E3479B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  <w:lang w:val="pl-PL"/>
        </w:rPr>
      </w:pPr>
    </w:p>
    <w:p w14:paraId="5AC5C7FB" w14:textId="77777777" w:rsidR="00DA509A" w:rsidRPr="00EC0ED8" w:rsidRDefault="00983423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EC0ED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EC0ED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EC0ED8" w:rsidRDefault="00307E4B" w:rsidP="00307E4B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EC0ED8">
        <w:rPr>
          <w:rFonts w:ascii="Cambria" w:hAnsi="Cambria" w:cs="Arial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411159B" w14:textId="1BC52AA7" w:rsidR="00CB0293" w:rsidRPr="00CA58E2" w:rsidRDefault="00CB0293" w:rsidP="00360956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mbria" w:hAnsi="Cambria" w:cs="Arial"/>
          <w:b/>
          <w:bCs/>
        </w:rPr>
      </w:pPr>
      <w:r w:rsidRPr="00925E6D">
        <w:rPr>
          <w:rFonts w:ascii="Cambria" w:hAnsi="Cambria" w:cs="Arial"/>
          <w:b/>
          <w:bCs/>
        </w:rPr>
        <w:t>„</w:t>
      </w:r>
      <w:r w:rsidR="000D05AE" w:rsidRPr="000D05AE">
        <w:rPr>
          <w:rFonts w:ascii="Cambria" w:hAnsi="Cambria" w:cs="Arial"/>
          <w:b/>
          <w:bCs/>
        </w:rPr>
        <w:t>Zimowe utrzymanie dróg powiatowych 202</w:t>
      </w:r>
      <w:r w:rsidR="003F5DA1">
        <w:rPr>
          <w:rFonts w:ascii="Cambria" w:hAnsi="Cambria" w:cs="Arial"/>
          <w:b/>
          <w:bCs/>
        </w:rPr>
        <w:t>4</w:t>
      </w:r>
      <w:r w:rsidR="000D05AE" w:rsidRPr="000D05AE">
        <w:rPr>
          <w:rFonts w:ascii="Cambria" w:hAnsi="Cambria" w:cs="Arial"/>
          <w:b/>
          <w:bCs/>
        </w:rPr>
        <w:t>-202</w:t>
      </w:r>
      <w:r w:rsidR="003F5DA1">
        <w:rPr>
          <w:rFonts w:ascii="Cambria" w:hAnsi="Cambria" w:cs="Arial"/>
          <w:b/>
          <w:bCs/>
        </w:rPr>
        <w:t>5</w:t>
      </w:r>
      <w:r w:rsidRPr="00925E6D">
        <w:rPr>
          <w:rFonts w:ascii="Cambria" w:hAnsi="Cambria" w:cs="Arial"/>
          <w:b/>
          <w:bCs/>
        </w:rPr>
        <w:t>”</w:t>
      </w:r>
    </w:p>
    <w:p w14:paraId="1FC0B2DD" w14:textId="7DAC8AD0" w:rsidR="00DE45EB" w:rsidRPr="00EC0ED8" w:rsidRDefault="00DE45EB" w:rsidP="00360956">
      <w:pPr>
        <w:shd w:val="clear" w:color="auto" w:fill="DEEAF6" w:themeFill="accent5" w:themeFillTint="33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2D41D4B" w14:textId="66BAD6BA" w:rsidR="002858C6" w:rsidRPr="00EC0ED8" w:rsidRDefault="00016153" w:rsidP="000C25EB">
      <w:pPr>
        <w:pStyle w:val="Bezodstpw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zgodnie z wymaganiami określonymi w specyfikacji warunków zamówienia dla tego </w:t>
      </w:r>
      <w:r w:rsidR="00AB0AE0">
        <w:rPr>
          <w:rFonts w:ascii="Cambria" w:hAnsi="Cambria" w:cs="Arial"/>
          <w:sz w:val="20"/>
          <w:szCs w:val="20"/>
        </w:rPr>
        <w:t xml:space="preserve">postępowania </w:t>
      </w:r>
      <w:r w:rsidR="00AB0AE0" w:rsidRPr="00EC0ED8">
        <w:rPr>
          <w:rFonts w:ascii="Cambria" w:hAnsi="Cambria" w:cs="Arial"/>
          <w:sz w:val="20"/>
          <w:szCs w:val="20"/>
        </w:rPr>
        <w:t>składamy</w:t>
      </w:r>
      <w:r w:rsidRPr="00EC0ED8">
        <w:rPr>
          <w:rFonts w:ascii="Cambria" w:hAnsi="Cambria" w:cs="Arial"/>
          <w:sz w:val="20"/>
          <w:szCs w:val="20"/>
        </w:rPr>
        <w:t xml:space="preserve"> niniejszą ofertę:</w:t>
      </w:r>
    </w:p>
    <w:p w14:paraId="6E74718D" w14:textId="77777777" w:rsidR="002858C6" w:rsidRPr="00EC0ED8" w:rsidRDefault="002858C6" w:rsidP="002858C6">
      <w:pPr>
        <w:pStyle w:val="Bezodstpw"/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EC0ED8" w14:paraId="31CFD468" w14:textId="77777777" w:rsidTr="00A71C91">
        <w:trPr>
          <w:trHeight w:val="1428"/>
        </w:trPr>
        <w:tc>
          <w:tcPr>
            <w:tcW w:w="8759" w:type="dxa"/>
          </w:tcPr>
          <w:p w14:paraId="7F7746E3" w14:textId="77777777" w:rsidR="00286338" w:rsidRPr="00EC0ED8" w:rsidRDefault="00286338" w:rsidP="00B03EB2">
            <w:pPr>
              <w:tabs>
                <w:tab w:val="left" w:pos="426"/>
              </w:tabs>
              <w:spacing w:before="120" w:line="276" w:lineRule="auto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6468734" w14:textId="17B24010" w:rsidR="00A71C91" w:rsidRPr="00A71C91" w:rsidRDefault="00A71C91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71C91">
              <w:rPr>
                <w:rFonts w:ascii="Cambria" w:hAnsi="Cambria" w:cs="Arial"/>
                <w:b/>
                <w:bCs/>
                <w:sz w:val="20"/>
                <w:szCs w:val="20"/>
              </w:rPr>
              <w:t>Zadanie 1</w:t>
            </w:r>
          </w:p>
          <w:p w14:paraId="03FF9BB7" w14:textId="44615D56" w:rsidR="00E15ED1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>Za wykonanie przedmiotu zamówienia oferujemy cenę w kwocie łącznej brutto:</w:t>
            </w:r>
          </w:p>
          <w:p w14:paraId="67D14466" w14:textId="05850FCC" w:rsidR="00E15ED1" w:rsidRPr="00EC0ED8" w:rsidRDefault="00E15ED1" w:rsidP="00E15ED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EC0ED8">
              <w:rPr>
                <w:rFonts w:ascii="Cambria" w:hAnsi="Cambria" w:cs="Arial"/>
                <w:b/>
                <w:sz w:val="20"/>
                <w:szCs w:val="20"/>
              </w:rPr>
              <w:tab/>
              <w:t xml:space="preserve"> (słownie:……………………</w:t>
            </w:r>
            <w:r w:rsidR="00AD7AA0">
              <w:rPr>
                <w:rFonts w:ascii="Cambria" w:hAnsi="Cambria" w:cs="Arial"/>
                <w:b/>
                <w:sz w:val="20"/>
                <w:szCs w:val="20"/>
              </w:rPr>
              <w:t>.</w:t>
            </w:r>
            <w:r w:rsidRPr="00EC0ED8">
              <w:rPr>
                <w:rFonts w:ascii="Cambria" w:hAnsi="Cambria" w:cs="Arial"/>
                <w:b/>
                <w:sz w:val="20"/>
                <w:szCs w:val="20"/>
              </w:rPr>
              <w:t xml:space="preserve">……………………………………………….…………………… ….) </w:t>
            </w:r>
            <w:r w:rsidRPr="00EC0ED8">
              <w:rPr>
                <w:rFonts w:ascii="Cambria" w:hAnsi="Cambria" w:cs="Arial"/>
                <w:sz w:val="20"/>
                <w:szCs w:val="20"/>
              </w:rPr>
              <w:t>w tym podatek VAT.</w:t>
            </w:r>
          </w:p>
          <w:p w14:paraId="3263905D" w14:textId="3286331C" w:rsidR="00D24604" w:rsidRDefault="00D24604" w:rsidP="00D24604">
            <w:pPr>
              <w:tabs>
                <w:tab w:val="left" w:pos="426"/>
              </w:tabs>
              <w:spacing w:before="120" w:line="276" w:lineRule="auto"/>
              <w:ind w:left="503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 xml:space="preserve">Cena </w:t>
            </w:r>
            <w:r w:rsidR="00D95384">
              <w:rPr>
                <w:rFonts w:ascii="Cambria" w:hAnsi="Cambria" w:cs="Tahoma"/>
                <w:b/>
                <w:sz w:val="20"/>
                <w:szCs w:val="20"/>
              </w:rPr>
              <w:t xml:space="preserve">jednostkowa za </w:t>
            </w:r>
            <w:r w:rsidR="005C5FE9">
              <w:rPr>
                <w:rFonts w:ascii="Cambria" w:hAnsi="Cambria" w:cs="Tahoma"/>
                <w:b/>
                <w:sz w:val="20"/>
                <w:szCs w:val="20"/>
              </w:rPr>
              <w:t>jeden</w:t>
            </w:r>
            <w:r w:rsidR="00D95384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  <w:r w:rsidR="00E66DD7">
              <w:rPr>
                <w:rFonts w:ascii="Cambria" w:hAnsi="Cambria" w:cs="Tahoma"/>
                <w:b/>
                <w:sz w:val="20"/>
                <w:szCs w:val="20"/>
              </w:rPr>
              <w:t xml:space="preserve">kilometr </w:t>
            </w:r>
            <w:r w:rsidRPr="00151CF6">
              <w:rPr>
                <w:rFonts w:ascii="Cambria" w:hAnsi="Cambria"/>
                <w:b/>
                <w:sz w:val="20"/>
                <w:szCs w:val="20"/>
              </w:rPr>
              <w:t>wynosi ……………….. brutto</w:t>
            </w:r>
          </w:p>
          <w:p w14:paraId="30A60518" w14:textId="0E8562A2" w:rsidR="00D24604" w:rsidRDefault="00D24604" w:rsidP="00D24604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1CF60545" w14:textId="0FC666A6" w:rsidR="00A71C91" w:rsidRDefault="00A71C91" w:rsidP="00D24604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 xml:space="preserve">Cena wynika ze złożonego kosztorysu ofertowego </w:t>
            </w:r>
          </w:p>
          <w:p w14:paraId="73D4BF62" w14:textId="77777777" w:rsidR="00E66DD7" w:rsidRDefault="00E66DD7" w:rsidP="00D24604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  <w:p w14:paraId="52A69A7F" w14:textId="4B00646E" w:rsidR="00E15ED1" w:rsidRDefault="00A71C91" w:rsidP="00E15ED1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  <w:r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Czas rozpoczęcia usługi  do ……………… minut</w:t>
            </w:r>
          </w:p>
          <w:p w14:paraId="63098B34" w14:textId="6EFBE067" w:rsidR="00A71C91" w:rsidRPr="00A71C91" w:rsidRDefault="00A71C91" w:rsidP="00A71C9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71C91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Zadanie 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  <w:p w14:paraId="002E27DB" w14:textId="77777777" w:rsidR="00A71C91" w:rsidRDefault="00A71C91" w:rsidP="00A71C9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>Za wykonanie przedmiotu zamówienia oferujemy cenę w kwocie łącznej brutto:</w:t>
            </w:r>
          </w:p>
          <w:p w14:paraId="05BBA77F" w14:textId="77777777" w:rsidR="00A71C91" w:rsidRPr="00EC0ED8" w:rsidRDefault="00A71C91" w:rsidP="00A71C9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EC0ED8">
              <w:rPr>
                <w:rFonts w:ascii="Cambria" w:hAnsi="Cambria" w:cs="Arial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 ….) </w:t>
            </w:r>
            <w:r w:rsidRPr="00EC0ED8">
              <w:rPr>
                <w:rFonts w:ascii="Cambria" w:hAnsi="Cambria" w:cs="Arial"/>
                <w:sz w:val="20"/>
                <w:szCs w:val="20"/>
              </w:rPr>
              <w:t>w tym podatek VAT.</w:t>
            </w:r>
          </w:p>
          <w:p w14:paraId="0B1569B1" w14:textId="44846654" w:rsidR="00A71C91" w:rsidRDefault="00A71C91" w:rsidP="00A71C91">
            <w:pPr>
              <w:tabs>
                <w:tab w:val="left" w:pos="426"/>
              </w:tabs>
              <w:spacing w:before="120" w:line="276" w:lineRule="auto"/>
              <w:ind w:left="503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 xml:space="preserve">Cena jednostkowa za </w:t>
            </w:r>
            <w:r w:rsidR="005C5FE9">
              <w:rPr>
                <w:rFonts w:ascii="Cambria" w:hAnsi="Cambria" w:cs="Tahoma"/>
                <w:b/>
                <w:sz w:val="20"/>
                <w:szCs w:val="20"/>
              </w:rPr>
              <w:t>jeden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 xml:space="preserve"> kilometr </w:t>
            </w:r>
            <w:r w:rsidRPr="00151CF6">
              <w:rPr>
                <w:rFonts w:ascii="Cambria" w:hAnsi="Cambria"/>
                <w:b/>
                <w:sz w:val="20"/>
                <w:szCs w:val="20"/>
              </w:rPr>
              <w:t>wynosi ……………….. brutto</w:t>
            </w:r>
          </w:p>
          <w:p w14:paraId="4F844FC7" w14:textId="77777777" w:rsidR="00A71C91" w:rsidRDefault="00A71C91" w:rsidP="00A71C91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21F559DA" w14:textId="77777777" w:rsidR="00A71C91" w:rsidRDefault="00A71C91" w:rsidP="00A71C91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 xml:space="preserve">Cena wynika ze złożonego kosztorysu ofertowego </w:t>
            </w:r>
          </w:p>
          <w:p w14:paraId="5C84C62D" w14:textId="77777777" w:rsidR="00A71C91" w:rsidRDefault="00A71C91" w:rsidP="00A71C91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  <w:p w14:paraId="6CB39F36" w14:textId="77777777" w:rsidR="00A71C91" w:rsidRDefault="00A71C91" w:rsidP="00A71C91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  <w:r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Czas rozpoczęcia usługi  do ……………… minut</w:t>
            </w:r>
          </w:p>
          <w:p w14:paraId="1366552C" w14:textId="2846E20A" w:rsidR="00A71C91" w:rsidRPr="00A71C91" w:rsidRDefault="00A71C91" w:rsidP="00A71C9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71C91">
              <w:rPr>
                <w:rFonts w:ascii="Cambria" w:hAnsi="Cambria" w:cs="Arial"/>
                <w:b/>
                <w:bCs/>
                <w:sz w:val="20"/>
                <w:szCs w:val="20"/>
              </w:rPr>
              <w:t>Zadanie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3</w:t>
            </w:r>
          </w:p>
          <w:p w14:paraId="57DE3839" w14:textId="77777777" w:rsidR="00A71C91" w:rsidRDefault="00A71C91" w:rsidP="00A71C9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>Za wykonanie przedmiotu zamówienia oferujemy cenę w kwocie łącznej brutto:</w:t>
            </w:r>
          </w:p>
          <w:p w14:paraId="031FC83D" w14:textId="64B62F1C" w:rsidR="00A71C91" w:rsidRPr="00EC0ED8" w:rsidRDefault="00A71C91" w:rsidP="00A71C91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b/>
                <w:sz w:val="20"/>
                <w:szCs w:val="20"/>
              </w:rPr>
              <w:t>…................................</w:t>
            </w:r>
            <w:r w:rsidR="006730E1">
              <w:rPr>
                <w:rFonts w:ascii="Cambria" w:hAnsi="Cambria" w:cs="Arial"/>
                <w:b/>
                <w:sz w:val="20"/>
                <w:szCs w:val="20"/>
              </w:rPr>
              <w:t>.</w:t>
            </w:r>
            <w:r w:rsidRPr="00EC0ED8">
              <w:rPr>
                <w:rFonts w:ascii="Cambria" w:hAnsi="Cambria" w:cs="Arial"/>
                <w:b/>
                <w:sz w:val="20"/>
                <w:szCs w:val="20"/>
              </w:rPr>
              <w:t xml:space="preserve">...................... złotych </w:t>
            </w:r>
            <w:r w:rsidRPr="00EC0ED8">
              <w:rPr>
                <w:rFonts w:ascii="Cambria" w:hAnsi="Cambria" w:cs="Arial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 ….) </w:t>
            </w:r>
            <w:r w:rsidRPr="00EC0ED8">
              <w:rPr>
                <w:rFonts w:ascii="Cambria" w:hAnsi="Cambria" w:cs="Arial"/>
                <w:sz w:val="20"/>
                <w:szCs w:val="20"/>
              </w:rPr>
              <w:t>w tym podatek VAT.</w:t>
            </w:r>
          </w:p>
          <w:p w14:paraId="7CE69904" w14:textId="61F79B2C" w:rsidR="002C1EEB" w:rsidRPr="002C1EEB" w:rsidRDefault="00A71C91" w:rsidP="002C1EEB">
            <w:pPr>
              <w:tabs>
                <w:tab w:val="left" w:pos="426"/>
              </w:tabs>
              <w:spacing w:before="120" w:line="276" w:lineRule="auto"/>
              <w:ind w:left="50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 xml:space="preserve">Cena jednostkowa za </w:t>
            </w:r>
            <w:r w:rsidR="005C5FE9">
              <w:rPr>
                <w:rFonts w:ascii="Cambria" w:hAnsi="Cambria" w:cs="Tahoma"/>
                <w:b/>
                <w:sz w:val="20"/>
                <w:szCs w:val="20"/>
              </w:rPr>
              <w:t>jeden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 xml:space="preserve"> kilometr </w:t>
            </w:r>
            <w:r w:rsidRPr="00151CF6">
              <w:rPr>
                <w:rFonts w:ascii="Cambria" w:hAnsi="Cambria"/>
                <w:b/>
                <w:sz w:val="20"/>
                <w:szCs w:val="20"/>
              </w:rPr>
              <w:t>wynosi ……………….. brutto</w:t>
            </w:r>
          </w:p>
          <w:p w14:paraId="534F79BE" w14:textId="77777777" w:rsidR="00A71C91" w:rsidRDefault="00A71C91" w:rsidP="00A71C91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lastRenderedPageBreak/>
              <w:t>w tym podatek VAT.</w:t>
            </w:r>
          </w:p>
          <w:p w14:paraId="2AFE40F8" w14:textId="77777777" w:rsidR="00A71C91" w:rsidRDefault="00A71C91" w:rsidP="00A71C91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 xml:space="preserve">Cena wynika ze złożonego kosztorysu ofertowego </w:t>
            </w:r>
          </w:p>
          <w:p w14:paraId="770F46DA" w14:textId="77777777" w:rsidR="00A71C91" w:rsidRDefault="00A71C91" w:rsidP="00A71C91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  <w:p w14:paraId="22163BDF" w14:textId="77777777" w:rsidR="00A71C91" w:rsidRDefault="00A71C91" w:rsidP="00A71C91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  <w:r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Czas rozpoczęcia usługi  do ……………… minut</w:t>
            </w:r>
          </w:p>
          <w:p w14:paraId="5FC04DC4" w14:textId="33D47CA8" w:rsidR="002C1EEB" w:rsidRPr="00DB4D9E" w:rsidRDefault="002C1EEB" w:rsidP="002C1EEB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DB4D9E">
              <w:rPr>
                <w:rFonts w:ascii="Cambria" w:hAnsi="Cambria" w:cs="Arial"/>
                <w:b/>
                <w:bCs/>
                <w:sz w:val="20"/>
                <w:szCs w:val="20"/>
              </w:rPr>
              <w:t>Zadanie 4</w:t>
            </w:r>
          </w:p>
          <w:p w14:paraId="6F744838" w14:textId="77777777" w:rsidR="002C1EEB" w:rsidRPr="00DB4D9E" w:rsidRDefault="002C1EEB" w:rsidP="002C1EEB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B4D9E">
              <w:rPr>
                <w:rFonts w:ascii="Cambria" w:hAnsi="Cambria" w:cs="Arial"/>
                <w:sz w:val="20"/>
                <w:szCs w:val="20"/>
              </w:rPr>
              <w:t>Za wykonanie przedmiotu zamówienia oferujemy cenę w kwocie łącznej brutto:</w:t>
            </w:r>
          </w:p>
          <w:p w14:paraId="5B037B63" w14:textId="77777777" w:rsidR="002C1EEB" w:rsidRPr="00DB4D9E" w:rsidRDefault="002C1EEB" w:rsidP="002C1EEB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B4D9E">
              <w:rPr>
                <w:rFonts w:ascii="Cambria" w:hAnsi="Cambria" w:cs="Arial"/>
                <w:b/>
                <w:sz w:val="20"/>
                <w:szCs w:val="20"/>
              </w:rPr>
              <w:t xml:space="preserve">…....................................................... złotych </w:t>
            </w:r>
            <w:r w:rsidRPr="00DB4D9E">
              <w:rPr>
                <w:rFonts w:ascii="Cambria" w:hAnsi="Cambria" w:cs="Arial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 ….) </w:t>
            </w:r>
            <w:r w:rsidRPr="00DB4D9E">
              <w:rPr>
                <w:rFonts w:ascii="Cambria" w:hAnsi="Cambria" w:cs="Arial"/>
                <w:sz w:val="20"/>
                <w:szCs w:val="20"/>
              </w:rPr>
              <w:t>w tym podatek VAT.</w:t>
            </w:r>
          </w:p>
          <w:p w14:paraId="2FA1664C" w14:textId="7BF9F03C" w:rsidR="002C1EEB" w:rsidRPr="00DB4D9E" w:rsidRDefault="002C1EEB" w:rsidP="002C1EEB">
            <w:pPr>
              <w:tabs>
                <w:tab w:val="left" w:pos="426"/>
              </w:tabs>
              <w:spacing w:before="120" w:line="276" w:lineRule="auto"/>
              <w:ind w:left="50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B4D9E">
              <w:rPr>
                <w:rFonts w:ascii="Cambria" w:hAnsi="Cambria" w:cs="Tahoma"/>
                <w:b/>
                <w:sz w:val="20"/>
                <w:szCs w:val="20"/>
              </w:rPr>
              <w:t xml:space="preserve">Cena jednostkowa za 1Rg </w:t>
            </w:r>
            <w:r w:rsidRPr="00DB4D9E">
              <w:rPr>
                <w:rFonts w:ascii="Cambria" w:hAnsi="Cambria"/>
                <w:b/>
                <w:sz w:val="20"/>
                <w:szCs w:val="20"/>
              </w:rPr>
              <w:t>wynosi ……………….. brutto</w:t>
            </w:r>
          </w:p>
          <w:p w14:paraId="5DDE4993" w14:textId="77777777" w:rsidR="002C1EEB" w:rsidRPr="00DB4D9E" w:rsidRDefault="002C1EEB" w:rsidP="002C1EEB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DB4D9E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33B96FAF" w14:textId="77777777" w:rsidR="002C1EEB" w:rsidRPr="00DB4D9E" w:rsidRDefault="002C1EEB" w:rsidP="002C1EEB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DB4D9E">
              <w:rPr>
                <w:rFonts w:ascii="Cambria" w:hAnsi="Cambria" w:cs="Tahoma"/>
                <w:sz w:val="20"/>
                <w:szCs w:val="20"/>
              </w:rPr>
              <w:t xml:space="preserve">Cena wynika ze złożonego kosztorysu ofertowego </w:t>
            </w:r>
          </w:p>
          <w:p w14:paraId="6BFE59E6" w14:textId="77777777" w:rsidR="002C1EEB" w:rsidRPr="00DB4D9E" w:rsidRDefault="002C1EEB" w:rsidP="002C1EEB">
            <w:pPr>
              <w:tabs>
                <w:tab w:val="left" w:pos="426"/>
              </w:tabs>
              <w:spacing w:before="120" w:line="276" w:lineRule="auto"/>
              <w:ind w:left="503" w:right="73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  <w:p w14:paraId="158BDDFC" w14:textId="17CBB7C8" w:rsidR="002C1EEB" w:rsidRPr="00B03EB2" w:rsidRDefault="002C1EEB" w:rsidP="002C1EEB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  <w:r w:rsidRPr="00DB4D9E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Czas rozpoczęcia usługi  do ……………… minut</w:t>
            </w:r>
          </w:p>
        </w:tc>
      </w:tr>
    </w:tbl>
    <w:p w14:paraId="600141D8" w14:textId="77777777" w:rsidR="00BB5390" w:rsidRPr="00EC0ED8" w:rsidRDefault="00BB5390" w:rsidP="00BB5390">
      <w:pPr>
        <w:tabs>
          <w:tab w:val="left" w:pos="426"/>
        </w:tabs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B47E2DF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7FD751F6" w14:textId="085E3A83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307E4B" w:rsidRPr="00EC0ED8">
        <w:rPr>
          <w:rFonts w:ascii="Cambria" w:eastAsia="Arial Unicode MS" w:hAnsi="Cambria" w:cs="Arial"/>
          <w:b/>
          <w:sz w:val="20"/>
          <w:szCs w:val="20"/>
        </w:rPr>
        <w:t xml:space="preserve">rozdziale XV ust. </w:t>
      </w:r>
      <w:r w:rsidR="00687B09">
        <w:rPr>
          <w:rFonts w:ascii="Cambria" w:eastAsia="Arial Unicode MS" w:hAnsi="Cambria" w:cs="Arial"/>
          <w:b/>
          <w:sz w:val="20"/>
          <w:szCs w:val="20"/>
        </w:rPr>
        <w:t>4</w:t>
      </w:r>
      <w:r w:rsidR="00307E4B" w:rsidRPr="00EC0ED8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SWZ Zamawiający wymaga złożenia wraz z ofertą informacji o </w:t>
      </w:r>
      <w:r w:rsidRPr="00EC0ED8">
        <w:rPr>
          <w:rFonts w:ascii="Cambria" w:hAnsi="Cambria" w:cs="Arial"/>
          <w:b/>
          <w:sz w:val="20"/>
          <w:szCs w:val="20"/>
        </w:rPr>
        <w:t xml:space="preserve">powstaniu </w:t>
      </w:r>
      <w:r w:rsidR="00F275FC" w:rsidRPr="00EC0ED8">
        <w:rPr>
          <w:rFonts w:ascii="Cambria" w:hAnsi="Cambria" w:cs="Arial"/>
          <w:b/>
          <w:sz w:val="20"/>
          <w:szCs w:val="20"/>
        </w:rPr>
        <w:t xml:space="preserve">u </w:t>
      </w:r>
      <w:r w:rsidRPr="00EC0ED8">
        <w:rPr>
          <w:rFonts w:ascii="Cambria" w:hAnsi="Cambria" w:cs="Arial"/>
          <w:b/>
          <w:sz w:val="20"/>
          <w:szCs w:val="20"/>
        </w:rPr>
        <w:t xml:space="preserve">zamawiającego </w:t>
      </w:r>
      <w:r w:rsidRPr="00EC0ED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EC0ED8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sz w:val="20"/>
          <w:szCs w:val="20"/>
          <w:u w:val="single"/>
        </w:rPr>
      </w:pPr>
      <w:r w:rsidRPr="00EC0ED8">
        <w:rPr>
          <w:rFonts w:ascii="Cambria" w:hAnsi="Cambria" w:cs="Arial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  <w:lang w:val="de-DE"/>
        </w:rPr>
      </w:pPr>
      <w:r w:rsidRPr="00EC0ED8">
        <w:rPr>
          <w:rFonts w:ascii="Cambria" w:hAnsi="Cambria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telefonu:</w:t>
      </w:r>
      <w:r w:rsidRPr="00EC0ED8">
        <w:rPr>
          <w:rFonts w:ascii="Cambria" w:hAnsi="Cambria" w:cs="Arial"/>
          <w:sz w:val="20"/>
          <w:szCs w:val="20"/>
        </w:rPr>
        <w:tab/>
        <w:t>.…/ ……………………</w:t>
      </w:r>
    </w:p>
    <w:p w14:paraId="3AA8C094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REGON:</w:t>
      </w:r>
      <w:r w:rsidRPr="00EC0ED8">
        <w:rPr>
          <w:rFonts w:ascii="Cambria" w:hAnsi="Cambria" w:cs="Arial"/>
          <w:sz w:val="20"/>
          <w:szCs w:val="20"/>
        </w:rPr>
        <w:tab/>
        <w:t>..........................................   Numer NIP: ..........................................</w:t>
      </w:r>
    </w:p>
    <w:p w14:paraId="76F0BCE3" w14:textId="5D1DBEFC" w:rsidR="00016153" w:rsidRPr="00EC0ED8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kontaktowy e</w:t>
      </w:r>
      <w:r w:rsidR="00F30C2A" w:rsidRPr="00EC0ED8">
        <w:rPr>
          <w:rFonts w:ascii="Cambria" w:hAnsi="Cambria" w:cs="Arial"/>
          <w:sz w:val="20"/>
          <w:szCs w:val="20"/>
        </w:rPr>
        <w:t>-</w:t>
      </w:r>
      <w:r w:rsidRPr="00EC0ED8">
        <w:rPr>
          <w:rFonts w:ascii="Cambria" w:hAnsi="Cambria" w:cs="Arial"/>
          <w:sz w:val="20"/>
          <w:szCs w:val="20"/>
        </w:rPr>
        <w:t>mail: ……………………………………………………………</w:t>
      </w:r>
    </w:p>
    <w:p w14:paraId="5934C0E8" w14:textId="2C269AD6" w:rsidR="00771C89" w:rsidRPr="00EC0ED8" w:rsidRDefault="00771C89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e-mail gwaranta do zwrotu wadium (wniesionego w formie gwarancji) ………………………………………………….</w:t>
      </w:r>
    </w:p>
    <w:p w14:paraId="3055687B" w14:textId="41FF2C2A" w:rsidR="00222248" w:rsidRPr="00EC0ED8" w:rsidRDefault="00222248" w:rsidP="00222248">
      <w:pPr>
        <w:spacing w:after="60" w:line="276" w:lineRule="auto"/>
        <w:ind w:left="426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Nr. </w:t>
      </w:r>
      <w:r w:rsidR="001F6CC2">
        <w:rPr>
          <w:rFonts w:ascii="Cambria" w:hAnsi="Cambria" w:cs="Arial"/>
          <w:sz w:val="20"/>
          <w:szCs w:val="20"/>
        </w:rPr>
        <w:t>r</w:t>
      </w:r>
      <w:r w:rsidRPr="00EC0ED8">
        <w:rPr>
          <w:rFonts w:ascii="Cambria" w:hAnsi="Cambria" w:cs="Arial"/>
          <w:sz w:val="20"/>
          <w:szCs w:val="20"/>
        </w:rPr>
        <w:t>achunku do zwrotu wadium ……………………………………………………………………….</w:t>
      </w:r>
    </w:p>
    <w:p w14:paraId="600EBC29" w14:textId="77777777" w:rsidR="00222248" w:rsidRPr="00EC0ED8" w:rsidRDefault="00222248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0C8B497A" w14:textId="2B8286C5" w:rsidR="003E134C" w:rsidRPr="00EC0ED8" w:rsidRDefault="00016153" w:rsidP="00BA0FBA">
      <w:pPr>
        <w:spacing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b/>
          <w:sz w:val="20"/>
          <w:szCs w:val="20"/>
        </w:rPr>
        <w:t>UWAGA; proszę podać czytelny; adres e-mail</w:t>
      </w:r>
      <w:r w:rsidR="00D55FC7" w:rsidRPr="00EC0ED8">
        <w:rPr>
          <w:rFonts w:ascii="Cambria" w:hAnsi="Cambria" w:cs="Arial"/>
          <w:b/>
          <w:sz w:val="20"/>
          <w:szCs w:val="20"/>
        </w:rPr>
        <w:t>,</w:t>
      </w:r>
      <w:r w:rsidRPr="00EC0ED8">
        <w:rPr>
          <w:rFonts w:ascii="Cambria" w:hAnsi="Cambria" w:cs="Arial"/>
          <w:b/>
          <w:sz w:val="20"/>
          <w:szCs w:val="20"/>
        </w:rPr>
        <w:t xml:space="preserve">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14:paraId="568E8E48" w14:textId="252A79EC" w:rsidR="00964FD5" w:rsidRPr="00EC0ED8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Termin wykonania zamówienia zgodnie z zapisami </w:t>
      </w:r>
      <w:r w:rsidR="00307E4B" w:rsidRPr="00EC0ED8">
        <w:rPr>
          <w:rFonts w:ascii="Cambria" w:hAnsi="Cambria" w:cs="Arial"/>
          <w:snapToGrid w:val="0"/>
          <w:sz w:val="20"/>
          <w:szCs w:val="20"/>
        </w:rPr>
        <w:t>rozdziału VII ust. 1 SWZ</w:t>
      </w:r>
      <w:r w:rsidRPr="00EC0ED8">
        <w:rPr>
          <w:rFonts w:ascii="Cambria" w:eastAsia="Times-Roman" w:hAnsi="Cambria" w:cs="Arial"/>
          <w:b/>
          <w:sz w:val="20"/>
          <w:szCs w:val="20"/>
        </w:rPr>
        <w:t>.</w:t>
      </w:r>
    </w:p>
    <w:p w14:paraId="35F54C81" w14:textId="69941605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Warunki płatności </w:t>
      </w:r>
      <w:r w:rsidRPr="00EC0ED8">
        <w:rPr>
          <w:rFonts w:ascii="Cambria" w:hAnsi="Cambria" w:cs="Arial"/>
          <w:sz w:val="20"/>
          <w:szCs w:val="20"/>
        </w:rPr>
        <w:t>będą zgodne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będącym załącznikiem do SWZ.</w:t>
      </w:r>
    </w:p>
    <w:p w14:paraId="1E84BD5E" w14:textId="48FE9DA4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zapoznaliśmy się ze specyfikacją warunków zamówienia, w tym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lastRenderedPageBreak/>
        <w:t>Oświadczamy, że uważamy się za związanych niniejszą ofertą przez czas wskazany w specyfikacji warunków zamówienia.</w:t>
      </w:r>
    </w:p>
    <w:p w14:paraId="6914F7A9" w14:textId="77777777" w:rsidR="00795888" w:rsidRPr="00EC0ED8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Oświadczam, że wypełniłem obowiązki informacyjne przewidziane w art. 13 lub art. 14 RODO</w:t>
      </w:r>
      <w:r w:rsidRPr="00EC0ED8">
        <w:rPr>
          <w:rFonts w:ascii="Cambria" w:hAnsi="Cambria" w:cs="Arial"/>
          <w:sz w:val="20"/>
          <w:szCs w:val="20"/>
          <w:vertAlign w:val="superscript"/>
        </w:rPr>
        <w:t>1)</w:t>
      </w:r>
      <w:r w:rsidRPr="00EC0ED8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EC0ED8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W przypadku uznania niniejszej oferty za ofertę najkorzystniejszą zobowiązujemy si</w:t>
      </w:r>
      <w:r w:rsidR="00573F11" w:rsidRPr="00EC0ED8">
        <w:rPr>
          <w:rFonts w:ascii="Cambria" w:hAnsi="Cambria" w:cs="Arial"/>
          <w:sz w:val="20"/>
          <w:szCs w:val="20"/>
        </w:rPr>
        <w:t xml:space="preserve">ę do zawarcia umowy w miejscu i </w:t>
      </w:r>
      <w:r w:rsidRPr="00EC0ED8">
        <w:rPr>
          <w:rFonts w:ascii="Cambria" w:hAnsi="Cambria" w:cs="Arial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EC0ED8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śmy</w:t>
      </w:r>
      <w:proofErr w:type="spellEnd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 xml:space="preserve">: </w:t>
      </w:r>
    </w:p>
    <w:p w14:paraId="50D0461B" w14:textId="41886B53" w:rsidR="008A3B6F" w:rsidRPr="008A3B6F" w:rsidRDefault="008A3B6F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>
        <w:rPr>
          <w:rFonts w:ascii="Cambria" w:eastAsia="Calibri" w:hAnsi="Cambria" w:cs="Calibri"/>
          <w:color w:val="000000"/>
          <w:sz w:val="20"/>
          <w:szCs w:val="20"/>
          <w:lang w:eastAsia="en-US"/>
        </w:rPr>
        <w:t>Osobą/osobami fizyczną/fizycznymi TAK/NIE*</w:t>
      </w:r>
    </w:p>
    <w:p w14:paraId="6B76780D" w14:textId="58FF2F8E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Pr="00EC0ED8" w:rsidRDefault="000636EC" w:rsidP="001F6CC2">
      <w:pPr>
        <w:numPr>
          <w:ilvl w:val="0"/>
          <w:numId w:val="48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Dużym przedsiębiorstwem TAK/NIE*</w:t>
      </w:r>
    </w:p>
    <w:p w14:paraId="37F5E9C6" w14:textId="3011B151" w:rsidR="008A3B6F" w:rsidRPr="008A3B6F" w:rsidRDefault="008A3B6F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DOTYCZY OSÓB FIZYCZNYCH</w:t>
      </w:r>
      <w:r w:rsidR="00EB1852">
        <w:rPr>
          <w:rFonts w:ascii="Cambria" w:hAnsi="Cambria" w:cs="Arial"/>
          <w:sz w:val="20"/>
          <w:szCs w:val="20"/>
        </w:rPr>
        <w:t>*</w:t>
      </w:r>
      <w:r>
        <w:rPr>
          <w:rFonts w:ascii="Cambria" w:hAnsi="Cambria" w:cs="Arial"/>
          <w:sz w:val="20"/>
          <w:szCs w:val="20"/>
        </w:rPr>
        <w:t xml:space="preserve">: </w:t>
      </w:r>
      <w:r w:rsidR="00EB1852">
        <w:rPr>
          <w:rFonts w:ascii="Cambria" w:hAnsi="Cambria" w:cs="Arial"/>
          <w:sz w:val="20"/>
          <w:szCs w:val="20"/>
        </w:rPr>
        <w:t xml:space="preserve">Wyrażam zgodę </w:t>
      </w:r>
      <w:r w:rsidR="00EB1852" w:rsidRPr="00E14BCD">
        <w:rPr>
          <w:rFonts w:ascii="Cambria" w:hAnsi="Cambria" w:cs="Arial"/>
          <w:sz w:val="20"/>
          <w:szCs w:val="20"/>
        </w:rPr>
        <w:t xml:space="preserve">na pomniejszenie swoich należności (ceny oferty) o zaliczki i składki, które </w:t>
      </w:r>
      <w:r w:rsidR="00EB1852">
        <w:rPr>
          <w:rFonts w:ascii="Cambria" w:hAnsi="Cambria" w:cs="Arial"/>
          <w:sz w:val="20"/>
          <w:szCs w:val="20"/>
        </w:rPr>
        <w:t>Z</w:t>
      </w:r>
      <w:r w:rsidR="00EB1852" w:rsidRPr="00E14BCD">
        <w:rPr>
          <w:rFonts w:ascii="Cambria" w:hAnsi="Cambria" w:cs="Arial"/>
          <w:sz w:val="20"/>
          <w:szCs w:val="20"/>
        </w:rPr>
        <w:t>amawiający będzie zobowiązany naliczyć i odprowadzić w związku z realizacją umowy</w:t>
      </w:r>
      <w:r w:rsidR="00EB1852">
        <w:rPr>
          <w:rFonts w:ascii="Cambria" w:hAnsi="Cambria" w:cs="Arial"/>
          <w:sz w:val="20"/>
          <w:szCs w:val="20"/>
        </w:rPr>
        <w:t xml:space="preserve"> przeze mnie jako osobę fizyczną</w:t>
      </w:r>
      <w:r w:rsidR="00EB1852" w:rsidRPr="00E14BCD">
        <w:rPr>
          <w:rFonts w:ascii="Cambria" w:hAnsi="Cambria" w:cs="Arial"/>
          <w:sz w:val="20"/>
          <w:szCs w:val="20"/>
        </w:rPr>
        <w:t xml:space="preserve">. Należność wypłacona bezpośrednio </w:t>
      </w:r>
      <w:r w:rsidR="008B0978">
        <w:rPr>
          <w:rFonts w:ascii="Cambria" w:hAnsi="Cambria" w:cs="Arial"/>
          <w:sz w:val="20"/>
          <w:szCs w:val="20"/>
        </w:rPr>
        <w:t xml:space="preserve">mi jako </w:t>
      </w:r>
      <w:r w:rsidR="00EB1852" w:rsidRPr="00E14BCD">
        <w:rPr>
          <w:rFonts w:ascii="Cambria" w:hAnsi="Cambria" w:cs="Arial"/>
          <w:sz w:val="20"/>
          <w:szCs w:val="20"/>
        </w:rPr>
        <w:t>Wykonawcy nie będzie wówczas równa cenie oferty.</w:t>
      </w:r>
    </w:p>
    <w:p w14:paraId="4665484C" w14:textId="111A45D6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527C1DDC" w14:textId="33A7D521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</w:t>
      </w:r>
      <w:r w:rsidR="00D80C87">
        <w:rPr>
          <w:rFonts w:ascii="Cambria" w:hAnsi="Cambria" w:cs="Arial"/>
          <w:snapToGrid w:val="0"/>
          <w:sz w:val="20"/>
        </w:rPr>
        <w:t>.</w:t>
      </w:r>
      <w:r w:rsidRPr="00EC0ED8">
        <w:rPr>
          <w:rFonts w:ascii="Cambria" w:hAnsi="Cambria" w:cs="Arial"/>
          <w:snapToGrid w:val="0"/>
          <w:sz w:val="20"/>
        </w:rPr>
        <w:t>...........</w:t>
      </w:r>
    </w:p>
    <w:p w14:paraId="7E92579C" w14:textId="77777777" w:rsidR="00F30C2A" w:rsidRPr="00EC0ED8" w:rsidRDefault="00F30C2A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51197F95" w14:textId="7E9A85F2" w:rsidR="00096276" w:rsidRDefault="00142B56" w:rsidP="00FB40C5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</w:t>
      </w:r>
      <w:r w:rsidR="00FB40C5">
        <w:rPr>
          <w:rFonts w:ascii="Cambria" w:hAnsi="Cambria" w:cs="Arial"/>
          <w:snapToGrid w:val="0"/>
          <w:sz w:val="20"/>
        </w:rPr>
        <w:t>…</w:t>
      </w:r>
    </w:p>
    <w:p w14:paraId="6F5B182E" w14:textId="77777777" w:rsidR="00096276" w:rsidRDefault="00096276" w:rsidP="00096276">
      <w:pPr>
        <w:pStyle w:val="Lista5"/>
        <w:spacing w:line="276" w:lineRule="auto"/>
        <w:ind w:left="0" w:firstLine="0"/>
        <w:rPr>
          <w:rFonts w:ascii="Cambria" w:hAnsi="Cambria" w:cs="Arial"/>
          <w:snapToGrid w:val="0"/>
          <w:sz w:val="20"/>
        </w:rPr>
      </w:pPr>
    </w:p>
    <w:p w14:paraId="3C80E34B" w14:textId="77777777" w:rsidR="008F44ED" w:rsidRDefault="008F44ED" w:rsidP="00096276">
      <w:pPr>
        <w:pStyle w:val="Lista5"/>
        <w:spacing w:line="276" w:lineRule="auto"/>
        <w:ind w:left="0" w:firstLine="0"/>
        <w:rPr>
          <w:rFonts w:ascii="Cambria" w:hAnsi="Cambria" w:cs="Arial"/>
          <w:snapToGrid w:val="0"/>
          <w:sz w:val="20"/>
        </w:rPr>
      </w:pPr>
    </w:p>
    <w:p w14:paraId="5CB931A4" w14:textId="77777777" w:rsidR="008F44ED" w:rsidRDefault="008F44ED" w:rsidP="00096276">
      <w:pPr>
        <w:pStyle w:val="Lista5"/>
        <w:spacing w:line="276" w:lineRule="auto"/>
        <w:ind w:left="0" w:firstLine="0"/>
        <w:rPr>
          <w:rFonts w:ascii="Cambria" w:hAnsi="Cambria" w:cs="Arial"/>
          <w:snapToGrid w:val="0"/>
          <w:sz w:val="20"/>
        </w:rPr>
      </w:pPr>
    </w:p>
    <w:p w14:paraId="787A7D0D" w14:textId="77777777" w:rsidR="00096276" w:rsidRDefault="00096276" w:rsidP="00096276">
      <w:pPr>
        <w:pStyle w:val="Lista5"/>
        <w:spacing w:line="276" w:lineRule="auto"/>
        <w:ind w:left="0" w:firstLine="0"/>
        <w:rPr>
          <w:rFonts w:ascii="Cambria" w:hAnsi="Cambria" w:cs="Arial"/>
          <w:snapToGrid w:val="0"/>
          <w:sz w:val="20"/>
        </w:rPr>
      </w:pPr>
    </w:p>
    <w:p w14:paraId="6EDA5D78" w14:textId="77777777" w:rsidR="00096276" w:rsidRDefault="00096276" w:rsidP="00096276">
      <w:pPr>
        <w:pStyle w:val="Lista5"/>
        <w:spacing w:line="276" w:lineRule="auto"/>
        <w:ind w:left="0" w:firstLine="0"/>
        <w:rPr>
          <w:rFonts w:ascii="Cambria" w:hAnsi="Cambria" w:cs="Arial"/>
          <w:snapToGrid w:val="0"/>
          <w:sz w:val="20"/>
        </w:rPr>
      </w:pPr>
    </w:p>
    <w:p w14:paraId="2EF358A7" w14:textId="668DB133" w:rsidR="00096276" w:rsidRDefault="00FB40C5" w:rsidP="00FB40C5">
      <w:pPr>
        <w:pStyle w:val="Lista5"/>
        <w:spacing w:line="276" w:lineRule="auto"/>
        <w:ind w:left="5529" w:firstLine="0"/>
        <w:rPr>
          <w:rFonts w:ascii="Cambria" w:hAnsi="Cambria" w:cs="Arial"/>
          <w:snapToGrid w:val="0"/>
          <w:sz w:val="20"/>
        </w:rPr>
      </w:pPr>
      <w:r>
        <w:rPr>
          <w:rFonts w:ascii="Cambria" w:hAnsi="Cambria" w:cs="Arial"/>
          <w:snapToGrid w:val="0"/>
          <w:sz w:val="20"/>
        </w:rPr>
        <w:t>__________________________</w:t>
      </w:r>
    </w:p>
    <w:p w14:paraId="2D97D687" w14:textId="2136EC0B" w:rsidR="00FB40C5" w:rsidRDefault="00FB40C5" w:rsidP="00FB40C5">
      <w:pPr>
        <w:pStyle w:val="Lista5"/>
        <w:spacing w:line="276" w:lineRule="auto"/>
        <w:ind w:left="5529" w:firstLine="0"/>
        <w:rPr>
          <w:rFonts w:ascii="Cambria" w:hAnsi="Cambria" w:cs="Arial"/>
          <w:snapToGrid w:val="0"/>
          <w:sz w:val="20"/>
        </w:rPr>
      </w:pPr>
      <w:r>
        <w:rPr>
          <w:rFonts w:ascii="Cambria" w:hAnsi="Cambria" w:cs="Arial"/>
          <w:snapToGrid w:val="0"/>
          <w:sz w:val="20"/>
        </w:rPr>
        <w:t>Podpis Wykonawcy</w:t>
      </w:r>
    </w:p>
    <w:p w14:paraId="44A75779" w14:textId="77777777" w:rsidR="00FB40C5" w:rsidRDefault="00FB40C5" w:rsidP="00096276">
      <w:pPr>
        <w:pStyle w:val="Lista5"/>
        <w:spacing w:line="276" w:lineRule="auto"/>
        <w:ind w:left="0" w:firstLine="0"/>
        <w:rPr>
          <w:rFonts w:ascii="Cambria" w:hAnsi="Cambria" w:cs="Arial"/>
          <w:snapToGrid w:val="0"/>
          <w:sz w:val="20"/>
        </w:rPr>
      </w:pPr>
    </w:p>
    <w:p w14:paraId="4F08A3F6" w14:textId="77777777" w:rsidR="001F6CC2" w:rsidRPr="007803F9" w:rsidRDefault="001F6CC2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18"/>
          <w:szCs w:val="18"/>
        </w:rPr>
      </w:pPr>
    </w:p>
    <w:p w14:paraId="08F09C46" w14:textId="77777777" w:rsidR="009B3DB6" w:rsidRDefault="009B3DB6" w:rsidP="00E40864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18"/>
          <w:szCs w:val="18"/>
        </w:rPr>
      </w:pPr>
    </w:p>
    <w:p w14:paraId="6D45FF4F" w14:textId="77777777" w:rsidR="009B3DB6" w:rsidRDefault="009B3DB6" w:rsidP="00E40864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18"/>
          <w:szCs w:val="18"/>
        </w:rPr>
      </w:pPr>
    </w:p>
    <w:p w14:paraId="50E39D69" w14:textId="77777777" w:rsidR="009B3DB6" w:rsidRDefault="009B3DB6" w:rsidP="00EB1852">
      <w:pPr>
        <w:pStyle w:val="Lista5"/>
        <w:spacing w:line="276" w:lineRule="auto"/>
        <w:ind w:left="0" w:firstLine="0"/>
        <w:jc w:val="both"/>
        <w:rPr>
          <w:rFonts w:ascii="Cambria" w:hAnsi="Cambria" w:cs="Arial"/>
          <w:snapToGrid w:val="0"/>
          <w:sz w:val="18"/>
          <w:szCs w:val="18"/>
        </w:rPr>
      </w:pPr>
    </w:p>
    <w:p w14:paraId="654064F9" w14:textId="77777777" w:rsidR="009B3DB6" w:rsidRDefault="009B3DB6" w:rsidP="00E40864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18"/>
          <w:szCs w:val="18"/>
        </w:rPr>
      </w:pPr>
    </w:p>
    <w:p w14:paraId="43D18766" w14:textId="726E91ED" w:rsidR="004301EB" w:rsidRPr="007803F9" w:rsidRDefault="004301EB" w:rsidP="00E40864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18"/>
          <w:szCs w:val="18"/>
        </w:rPr>
      </w:pPr>
      <w:r w:rsidRPr="007803F9">
        <w:rPr>
          <w:rFonts w:ascii="Cambria" w:hAnsi="Cambria" w:cs="Arial"/>
          <w:snapToGrid w:val="0"/>
          <w:sz w:val="18"/>
          <w:szCs w:val="18"/>
        </w:rPr>
        <w:t>* niepotrzebne skreślić</w:t>
      </w:r>
    </w:p>
    <w:p w14:paraId="58443576" w14:textId="5492CB81" w:rsidR="004301EB" w:rsidRPr="007803F9" w:rsidRDefault="004301EB" w:rsidP="001F6CC2">
      <w:pPr>
        <w:pStyle w:val="Lista5"/>
        <w:spacing w:after="120"/>
        <w:ind w:left="142" w:hanging="142"/>
        <w:contextualSpacing w:val="0"/>
        <w:jc w:val="both"/>
        <w:rPr>
          <w:rFonts w:ascii="Cambria" w:hAnsi="Cambria" w:cs="Arial"/>
          <w:snapToGrid w:val="0"/>
          <w:sz w:val="18"/>
          <w:szCs w:val="18"/>
        </w:rPr>
      </w:pPr>
      <w:r w:rsidRPr="007803F9">
        <w:rPr>
          <w:rFonts w:ascii="Cambria" w:hAnsi="Cambria" w:cs="Arial"/>
          <w:snapToGrid w:val="0"/>
          <w:sz w:val="18"/>
          <w:szCs w:val="18"/>
        </w:rPr>
        <w:t>** W przypadku</w:t>
      </w:r>
      <w:r w:rsidR="001F6CC2" w:rsidRPr="007803F9">
        <w:rPr>
          <w:rFonts w:ascii="Cambria" w:hAnsi="Cambria" w:cs="Arial"/>
          <w:snapToGrid w:val="0"/>
          <w:sz w:val="18"/>
          <w:szCs w:val="18"/>
        </w:rPr>
        <w:t>,</w:t>
      </w:r>
      <w:r w:rsidRPr="007803F9">
        <w:rPr>
          <w:rFonts w:ascii="Cambria" w:hAnsi="Cambria" w:cs="Arial"/>
          <w:snapToGrid w:val="0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7803F9" w:rsidRDefault="004301EB" w:rsidP="00E4086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8"/>
          <w:szCs w:val="18"/>
        </w:rPr>
      </w:pPr>
      <w:r w:rsidRPr="007803F9">
        <w:rPr>
          <w:rFonts w:ascii="Cambria" w:hAnsi="Cambria" w:cs="Arial"/>
          <w:b/>
          <w:sz w:val="18"/>
          <w:szCs w:val="18"/>
          <w:vertAlign w:val="superscript"/>
        </w:rPr>
        <w:t>1)</w:t>
      </w:r>
      <w:r w:rsidRPr="007803F9">
        <w:rPr>
          <w:rFonts w:ascii="Cambria" w:hAnsi="Cambria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bookmarkEnd w:id="0"/>
    <w:p w14:paraId="31E16DA2" w14:textId="77777777" w:rsidR="004301EB" w:rsidRPr="007803F9" w:rsidRDefault="004301EB" w:rsidP="00EF0FD7">
      <w:pPr>
        <w:pStyle w:val="Lista5"/>
        <w:spacing w:line="276" w:lineRule="auto"/>
        <w:ind w:left="0" w:firstLine="0"/>
        <w:rPr>
          <w:rFonts w:ascii="Cambria" w:hAnsi="Cambria" w:cs="Arial"/>
          <w:sz w:val="18"/>
          <w:szCs w:val="18"/>
        </w:rPr>
      </w:pPr>
    </w:p>
    <w:sectPr w:rsidR="004301EB" w:rsidRPr="007803F9" w:rsidSect="0030467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702" w:left="1418" w:header="426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6DB66" w14:textId="77777777" w:rsidR="000E0D8D" w:rsidRDefault="000E0D8D">
      <w:r>
        <w:separator/>
      </w:r>
    </w:p>
  </w:endnote>
  <w:endnote w:type="continuationSeparator" w:id="0">
    <w:p w14:paraId="1F2DDCCD" w14:textId="77777777" w:rsidR="000E0D8D" w:rsidRDefault="000E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altName w:val="Lucida Sans Unicode"/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56636" w14:textId="77777777" w:rsidR="00127BB7" w:rsidRDefault="00127BB7" w:rsidP="00127BB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>być podpisana kwalifikowanym podpisem elektronicznym</w:t>
    </w:r>
    <w:r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51C734C6" w14:textId="427AF714" w:rsidR="000C25EB" w:rsidRPr="004050DD" w:rsidRDefault="000C25EB" w:rsidP="00016153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B0A58" w14:textId="2131AC04" w:rsidR="00771C89" w:rsidRDefault="00771C89" w:rsidP="00771C89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 xml:space="preserve">być podpisana </w:t>
    </w:r>
    <w:r w:rsidR="00127BB7" w:rsidRPr="008C2B2C">
      <w:rPr>
        <w:rFonts w:ascii="Courier New" w:hAnsi="Courier New" w:cs="Courier New"/>
        <w:b/>
        <w:sz w:val="18"/>
        <w:szCs w:val="18"/>
        <w:highlight w:val="yellow"/>
      </w:rPr>
      <w:t>kwalifikowanym podpisem elektronicznym</w:t>
    </w:r>
    <w:r w:rsidR="00127BB7"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="00127BB7"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="00127BB7"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3470B4F6" w14:textId="77777777" w:rsidR="00771C89" w:rsidRPr="00771C89" w:rsidRDefault="00771C89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33992" w14:textId="77777777" w:rsidR="000E0D8D" w:rsidRDefault="000E0D8D">
      <w:r>
        <w:separator/>
      </w:r>
    </w:p>
  </w:footnote>
  <w:footnote w:type="continuationSeparator" w:id="0">
    <w:p w14:paraId="359B1448" w14:textId="77777777" w:rsidR="000E0D8D" w:rsidRDefault="000E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3797E" w14:textId="77777777" w:rsidR="00FD5023" w:rsidRPr="00AD33A7" w:rsidRDefault="00FD5023" w:rsidP="00FD5023">
    <w:pPr>
      <w:rPr>
        <w:rFonts w:ascii="Cambria" w:hAnsi="Cambria"/>
        <w:sz w:val="18"/>
        <w:szCs w:val="18"/>
      </w:rPr>
    </w:pPr>
  </w:p>
  <w:p w14:paraId="5CA0AD5C" w14:textId="4AB1385D" w:rsidR="000C25EB" w:rsidRPr="00FD5023" w:rsidRDefault="00771C89" w:rsidP="00771C89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szCs w:val="20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FFEB7" w14:textId="456A4772" w:rsidR="00EC0ED8" w:rsidRPr="003F5DA1" w:rsidRDefault="006B12F4" w:rsidP="00EC0ED8">
    <w:pPr>
      <w:pStyle w:val="Nagwek"/>
      <w:rPr>
        <w:rFonts w:ascii="Arial" w:hAnsi="Arial" w:cs="Arial"/>
        <w:sz w:val="16"/>
        <w:szCs w:val="16"/>
        <w:lang w:val="pl-PL"/>
      </w:rPr>
    </w:pPr>
    <w:r w:rsidRPr="006B12F4">
      <w:rPr>
        <w:rFonts w:ascii="Arial" w:hAnsi="Arial" w:cs="Arial"/>
        <w:sz w:val="16"/>
        <w:szCs w:val="16"/>
      </w:rPr>
      <w:t xml:space="preserve">Nr referencyjny: </w:t>
    </w:r>
    <w:r w:rsidR="00121124" w:rsidRPr="00121124">
      <w:rPr>
        <w:rFonts w:ascii="Arial" w:hAnsi="Arial" w:cs="Arial"/>
        <w:sz w:val="16"/>
        <w:szCs w:val="16"/>
      </w:rPr>
      <w:t>PZD.II.383/</w:t>
    </w:r>
    <w:r w:rsidR="003F5DA1">
      <w:rPr>
        <w:rFonts w:ascii="Arial" w:hAnsi="Arial" w:cs="Arial"/>
        <w:sz w:val="16"/>
        <w:szCs w:val="16"/>
        <w:lang w:val="pl-PL"/>
      </w:rPr>
      <w:t>2</w:t>
    </w:r>
    <w:r w:rsidR="00121124" w:rsidRPr="00121124">
      <w:rPr>
        <w:rFonts w:ascii="Arial" w:hAnsi="Arial" w:cs="Arial"/>
        <w:sz w:val="16"/>
        <w:szCs w:val="16"/>
      </w:rPr>
      <w:t>/202</w:t>
    </w:r>
    <w:r w:rsidR="003F5DA1">
      <w:rPr>
        <w:rFonts w:ascii="Arial" w:hAnsi="Arial" w:cs="Arial"/>
        <w:sz w:val="16"/>
        <w:szCs w:val="16"/>
        <w:lang w:val="pl-PL"/>
      </w:rPr>
      <w:t>4</w:t>
    </w:r>
  </w:p>
  <w:p w14:paraId="1E644BE8" w14:textId="77777777" w:rsidR="00A46408" w:rsidRPr="007D20F7" w:rsidRDefault="00A46408" w:rsidP="007D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9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43"/>
  </w:num>
  <w:num w:numId="3">
    <w:abstractNumId w:val="30"/>
  </w:num>
  <w:num w:numId="4">
    <w:abstractNumId w:val="26"/>
  </w:num>
  <w:num w:numId="5">
    <w:abstractNumId w:val="19"/>
  </w:num>
  <w:num w:numId="6">
    <w:abstractNumId w:val="33"/>
  </w:num>
  <w:num w:numId="7">
    <w:abstractNumId w:val="38"/>
  </w:num>
  <w:num w:numId="8">
    <w:abstractNumId w:val="24"/>
  </w:num>
  <w:num w:numId="9">
    <w:abstractNumId w:val="50"/>
  </w:num>
  <w:num w:numId="10">
    <w:abstractNumId w:val="56"/>
  </w:num>
  <w:num w:numId="11">
    <w:abstractNumId w:val="20"/>
  </w:num>
  <w:num w:numId="12">
    <w:abstractNumId w:val="54"/>
  </w:num>
  <w:num w:numId="13">
    <w:abstractNumId w:val="55"/>
  </w:num>
  <w:num w:numId="14">
    <w:abstractNumId w:val="12"/>
  </w:num>
  <w:num w:numId="15">
    <w:abstractNumId w:val="28"/>
  </w:num>
  <w:num w:numId="16">
    <w:abstractNumId w:val="32"/>
  </w:num>
  <w:num w:numId="17">
    <w:abstractNumId w:val="49"/>
  </w:num>
  <w:num w:numId="18">
    <w:abstractNumId w:val="22"/>
  </w:num>
  <w:num w:numId="19">
    <w:abstractNumId w:val="13"/>
  </w:num>
  <w:num w:numId="20">
    <w:abstractNumId w:val="17"/>
  </w:num>
  <w:num w:numId="21">
    <w:abstractNumId w:val="44"/>
  </w:num>
  <w:num w:numId="22">
    <w:abstractNumId w:val="18"/>
  </w:num>
  <w:num w:numId="23">
    <w:abstractNumId w:val="48"/>
  </w:num>
  <w:num w:numId="24">
    <w:abstractNumId w:val="46"/>
  </w:num>
  <w:num w:numId="25">
    <w:abstractNumId w:val="21"/>
  </w:num>
  <w:num w:numId="26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2"/>
  </w:num>
  <w:num w:numId="32">
    <w:abstractNumId w:val="10"/>
  </w:num>
  <w:num w:numId="33">
    <w:abstractNumId w:val="29"/>
  </w:num>
  <w:num w:numId="34">
    <w:abstractNumId w:val="45"/>
  </w:num>
  <w:num w:numId="35">
    <w:abstractNumId w:val="16"/>
  </w:num>
  <w:num w:numId="36">
    <w:abstractNumId w:val="53"/>
  </w:num>
  <w:num w:numId="37">
    <w:abstractNumId w:val="14"/>
  </w:num>
  <w:num w:numId="38">
    <w:abstractNumId w:val="9"/>
  </w:num>
  <w:num w:numId="39">
    <w:abstractNumId w:val="25"/>
  </w:num>
  <w:num w:numId="40">
    <w:abstractNumId w:val="40"/>
  </w:num>
  <w:num w:numId="41">
    <w:abstractNumId w:val="34"/>
  </w:num>
  <w:num w:numId="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11"/>
  </w:num>
  <w:num w:numId="45">
    <w:abstractNumId w:val="15"/>
  </w:num>
  <w:num w:numId="46">
    <w:abstractNumId w:val="27"/>
  </w:num>
  <w:num w:numId="47">
    <w:abstractNumId w:val="51"/>
  </w:num>
  <w:num w:numId="48">
    <w:abstractNumId w:val="23"/>
  </w:num>
  <w:num w:numId="49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29C"/>
    <w:rsid w:val="000379F7"/>
    <w:rsid w:val="00041617"/>
    <w:rsid w:val="00042263"/>
    <w:rsid w:val="00042B17"/>
    <w:rsid w:val="00044B6B"/>
    <w:rsid w:val="00047EF2"/>
    <w:rsid w:val="00054BF5"/>
    <w:rsid w:val="00055851"/>
    <w:rsid w:val="0005763C"/>
    <w:rsid w:val="00060689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480E"/>
    <w:rsid w:val="00096276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3646"/>
    <w:rsid w:val="000D05AE"/>
    <w:rsid w:val="000D40FD"/>
    <w:rsid w:val="000D4EBA"/>
    <w:rsid w:val="000E05B9"/>
    <w:rsid w:val="000E05C1"/>
    <w:rsid w:val="000E0D8D"/>
    <w:rsid w:val="000E17E1"/>
    <w:rsid w:val="000E18DD"/>
    <w:rsid w:val="000E48B4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124"/>
    <w:rsid w:val="001218E1"/>
    <w:rsid w:val="00122276"/>
    <w:rsid w:val="00126E65"/>
    <w:rsid w:val="00127BB7"/>
    <w:rsid w:val="00131262"/>
    <w:rsid w:val="00131805"/>
    <w:rsid w:val="00134702"/>
    <w:rsid w:val="001357B0"/>
    <w:rsid w:val="00135BB5"/>
    <w:rsid w:val="001366BB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4352"/>
    <w:rsid w:val="0015534A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53D1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8AB"/>
    <w:rsid w:val="001A4C70"/>
    <w:rsid w:val="001A4F79"/>
    <w:rsid w:val="001A5611"/>
    <w:rsid w:val="001B000A"/>
    <w:rsid w:val="001B3135"/>
    <w:rsid w:val="001B39F8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CC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33049"/>
    <w:rsid w:val="00233770"/>
    <w:rsid w:val="0023487A"/>
    <w:rsid w:val="00235B00"/>
    <w:rsid w:val="00236A98"/>
    <w:rsid w:val="00241C6C"/>
    <w:rsid w:val="002447F6"/>
    <w:rsid w:val="00244E57"/>
    <w:rsid w:val="00246A11"/>
    <w:rsid w:val="00251778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37ED"/>
    <w:rsid w:val="002858C6"/>
    <w:rsid w:val="00286338"/>
    <w:rsid w:val="0029217F"/>
    <w:rsid w:val="002953C0"/>
    <w:rsid w:val="002A2237"/>
    <w:rsid w:val="002A2640"/>
    <w:rsid w:val="002A4CEF"/>
    <w:rsid w:val="002A5876"/>
    <w:rsid w:val="002A746A"/>
    <w:rsid w:val="002A7F4E"/>
    <w:rsid w:val="002B6740"/>
    <w:rsid w:val="002C1EEB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F0291"/>
    <w:rsid w:val="002F16D6"/>
    <w:rsid w:val="002F26C4"/>
    <w:rsid w:val="002F294C"/>
    <w:rsid w:val="002F413E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50282"/>
    <w:rsid w:val="00351E47"/>
    <w:rsid w:val="00353E34"/>
    <w:rsid w:val="00354735"/>
    <w:rsid w:val="003563B4"/>
    <w:rsid w:val="003600E2"/>
    <w:rsid w:val="00360956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E134C"/>
    <w:rsid w:val="003E464A"/>
    <w:rsid w:val="003E711C"/>
    <w:rsid w:val="003E719D"/>
    <w:rsid w:val="003F0669"/>
    <w:rsid w:val="003F3B23"/>
    <w:rsid w:val="003F3E9E"/>
    <w:rsid w:val="003F49E2"/>
    <w:rsid w:val="003F503B"/>
    <w:rsid w:val="003F5826"/>
    <w:rsid w:val="003F5DA1"/>
    <w:rsid w:val="003F60D2"/>
    <w:rsid w:val="00400735"/>
    <w:rsid w:val="00404595"/>
    <w:rsid w:val="004050DD"/>
    <w:rsid w:val="00405505"/>
    <w:rsid w:val="00410D38"/>
    <w:rsid w:val="0041331B"/>
    <w:rsid w:val="00413D44"/>
    <w:rsid w:val="00414CF9"/>
    <w:rsid w:val="00414F47"/>
    <w:rsid w:val="004174D2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39AF"/>
    <w:rsid w:val="00460E98"/>
    <w:rsid w:val="00460EBC"/>
    <w:rsid w:val="004617BB"/>
    <w:rsid w:val="00462A4F"/>
    <w:rsid w:val="004639B5"/>
    <w:rsid w:val="00466E4C"/>
    <w:rsid w:val="0047062C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2765"/>
    <w:rsid w:val="005038D7"/>
    <w:rsid w:val="00504E92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27BBD"/>
    <w:rsid w:val="005327E3"/>
    <w:rsid w:val="00532D41"/>
    <w:rsid w:val="00532DC9"/>
    <w:rsid w:val="00534E6E"/>
    <w:rsid w:val="00535B3B"/>
    <w:rsid w:val="0053629E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5F14"/>
    <w:rsid w:val="00596470"/>
    <w:rsid w:val="00596C55"/>
    <w:rsid w:val="005A015E"/>
    <w:rsid w:val="005A1915"/>
    <w:rsid w:val="005A3AF6"/>
    <w:rsid w:val="005A3D72"/>
    <w:rsid w:val="005A4EF6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5FE9"/>
    <w:rsid w:val="005C74D9"/>
    <w:rsid w:val="005D3855"/>
    <w:rsid w:val="005D3916"/>
    <w:rsid w:val="005D3E53"/>
    <w:rsid w:val="005D4231"/>
    <w:rsid w:val="005D49B2"/>
    <w:rsid w:val="005E0085"/>
    <w:rsid w:val="005E109B"/>
    <w:rsid w:val="005E1E75"/>
    <w:rsid w:val="005E25BB"/>
    <w:rsid w:val="005F248D"/>
    <w:rsid w:val="005F3C52"/>
    <w:rsid w:val="005F51FC"/>
    <w:rsid w:val="005F53FF"/>
    <w:rsid w:val="005F5656"/>
    <w:rsid w:val="005F71D8"/>
    <w:rsid w:val="005F7389"/>
    <w:rsid w:val="00601FA4"/>
    <w:rsid w:val="006042A2"/>
    <w:rsid w:val="00606915"/>
    <w:rsid w:val="00607529"/>
    <w:rsid w:val="00607E94"/>
    <w:rsid w:val="006111A3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6095"/>
    <w:rsid w:val="00657045"/>
    <w:rsid w:val="006575DF"/>
    <w:rsid w:val="00660AAD"/>
    <w:rsid w:val="006615B0"/>
    <w:rsid w:val="0066323E"/>
    <w:rsid w:val="006635D9"/>
    <w:rsid w:val="00664AC0"/>
    <w:rsid w:val="00667F63"/>
    <w:rsid w:val="00670104"/>
    <w:rsid w:val="006701F1"/>
    <w:rsid w:val="00672FAA"/>
    <w:rsid w:val="006730E1"/>
    <w:rsid w:val="0067561C"/>
    <w:rsid w:val="006800B9"/>
    <w:rsid w:val="00680380"/>
    <w:rsid w:val="00681012"/>
    <w:rsid w:val="006810ED"/>
    <w:rsid w:val="00681FBC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693C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5F9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5FB7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803F9"/>
    <w:rsid w:val="00780A2C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0FF2"/>
    <w:rsid w:val="007A7C26"/>
    <w:rsid w:val="007B21B2"/>
    <w:rsid w:val="007B4461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48DD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57FC"/>
    <w:rsid w:val="00875908"/>
    <w:rsid w:val="00886F1B"/>
    <w:rsid w:val="00892186"/>
    <w:rsid w:val="0089236A"/>
    <w:rsid w:val="00896C0F"/>
    <w:rsid w:val="008A0763"/>
    <w:rsid w:val="008A10C0"/>
    <w:rsid w:val="008A1345"/>
    <w:rsid w:val="008A27B1"/>
    <w:rsid w:val="008A3B6F"/>
    <w:rsid w:val="008A41DF"/>
    <w:rsid w:val="008A41F0"/>
    <w:rsid w:val="008A44FF"/>
    <w:rsid w:val="008B0978"/>
    <w:rsid w:val="008B11F9"/>
    <w:rsid w:val="008B188D"/>
    <w:rsid w:val="008B3B91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8F44ED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36A6"/>
    <w:rsid w:val="00936437"/>
    <w:rsid w:val="00937018"/>
    <w:rsid w:val="009370DA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4FD5"/>
    <w:rsid w:val="009660DD"/>
    <w:rsid w:val="00966BB2"/>
    <w:rsid w:val="009829D9"/>
    <w:rsid w:val="00983423"/>
    <w:rsid w:val="00983D87"/>
    <w:rsid w:val="00985F22"/>
    <w:rsid w:val="0098603A"/>
    <w:rsid w:val="00987D37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3DB6"/>
    <w:rsid w:val="009B4269"/>
    <w:rsid w:val="009B54B3"/>
    <w:rsid w:val="009C042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6B36"/>
    <w:rsid w:val="00A3787E"/>
    <w:rsid w:val="00A379CE"/>
    <w:rsid w:val="00A4101C"/>
    <w:rsid w:val="00A431D6"/>
    <w:rsid w:val="00A45ED0"/>
    <w:rsid w:val="00A46408"/>
    <w:rsid w:val="00A46A06"/>
    <w:rsid w:val="00A57250"/>
    <w:rsid w:val="00A578F5"/>
    <w:rsid w:val="00A6013A"/>
    <w:rsid w:val="00A61538"/>
    <w:rsid w:val="00A627DB"/>
    <w:rsid w:val="00A62E79"/>
    <w:rsid w:val="00A70ABC"/>
    <w:rsid w:val="00A71C91"/>
    <w:rsid w:val="00A71CB4"/>
    <w:rsid w:val="00A72986"/>
    <w:rsid w:val="00A7299C"/>
    <w:rsid w:val="00A74A76"/>
    <w:rsid w:val="00A74B97"/>
    <w:rsid w:val="00A7645F"/>
    <w:rsid w:val="00A77960"/>
    <w:rsid w:val="00A8102D"/>
    <w:rsid w:val="00A81BE2"/>
    <w:rsid w:val="00A85586"/>
    <w:rsid w:val="00A9175F"/>
    <w:rsid w:val="00A91FE0"/>
    <w:rsid w:val="00A97AFB"/>
    <w:rsid w:val="00A97F70"/>
    <w:rsid w:val="00AA4266"/>
    <w:rsid w:val="00AA794A"/>
    <w:rsid w:val="00AB0AE0"/>
    <w:rsid w:val="00AB2527"/>
    <w:rsid w:val="00AB3D1E"/>
    <w:rsid w:val="00AC25A4"/>
    <w:rsid w:val="00AC2D83"/>
    <w:rsid w:val="00AC4555"/>
    <w:rsid w:val="00AC4C9D"/>
    <w:rsid w:val="00AC5669"/>
    <w:rsid w:val="00AC754C"/>
    <w:rsid w:val="00AC780F"/>
    <w:rsid w:val="00AC7C81"/>
    <w:rsid w:val="00AD03C7"/>
    <w:rsid w:val="00AD1D8F"/>
    <w:rsid w:val="00AD34D0"/>
    <w:rsid w:val="00AD3D26"/>
    <w:rsid w:val="00AD55FC"/>
    <w:rsid w:val="00AD64C2"/>
    <w:rsid w:val="00AD7AA0"/>
    <w:rsid w:val="00AE02C5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7F6"/>
    <w:rsid w:val="00B36246"/>
    <w:rsid w:val="00B4095C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63D2"/>
    <w:rsid w:val="00B57C21"/>
    <w:rsid w:val="00B604FC"/>
    <w:rsid w:val="00B6181B"/>
    <w:rsid w:val="00B64E61"/>
    <w:rsid w:val="00B66728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314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E6B"/>
    <w:rsid w:val="00C02FE9"/>
    <w:rsid w:val="00C10042"/>
    <w:rsid w:val="00C10098"/>
    <w:rsid w:val="00C10C91"/>
    <w:rsid w:val="00C12D87"/>
    <w:rsid w:val="00C14458"/>
    <w:rsid w:val="00C14AFC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4AEC"/>
    <w:rsid w:val="00C7601A"/>
    <w:rsid w:val="00C810D6"/>
    <w:rsid w:val="00C8153F"/>
    <w:rsid w:val="00C82F0B"/>
    <w:rsid w:val="00C82F8E"/>
    <w:rsid w:val="00C85440"/>
    <w:rsid w:val="00C9175D"/>
    <w:rsid w:val="00C9266C"/>
    <w:rsid w:val="00C97C1D"/>
    <w:rsid w:val="00CA09A2"/>
    <w:rsid w:val="00CA152F"/>
    <w:rsid w:val="00CA391A"/>
    <w:rsid w:val="00CA4619"/>
    <w:rsid w:val="00CB0293"/>
    <w:rsid w:val="00CB13AC"/>
    <w:rsid w:val="00CB49E0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200D6"/>
    <w:rsid w:val="00D24084"/>
    <w:rsid w:val="00D24228"/>
    <w:rsid w:val="00D24604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32B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0C87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5384"/>
    <w:rsid w:val="00D96540"/>
    <w:rsid w:val="00DA0FCE"/>
    <w:rsid w:val="00DA3046"/>
    <w:rsid w:val="00DA3FFA"/>
    <w:rsid w:val="00DA509A"/>
    <w:rsid w:val="00DA7DDD"/>
    <w:rsid w:val="00DB17AA"/>
    <w:rsid w:val="00DB1FC3"/>
    <w:rsid w:val="00DB2AC9"/>
    <w:rsid w:val="00DB394F"/>
    <w:rsid w:val="00DB3C30"/>
    <w:rsid w:val="00DB4875"/>
    <w:rsid w:val="00DB4D9E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36BD"/>
    <w:rsid w:val="00E15ED1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64657"/>
    <w:rsid w:val="00E66DD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7B0"/>
    <w:rsid w:val="00E928B8"/>
    <w:rsid w:val="00E93D12"/>
    <w:rsid w:val="00E963A8"/>
    <w:rsid w:val="00E97562"/>
    <w:rsid w:val="00EA065A"/>
    <w:rsid w:val="00EA0715"/>
    <w:rsid w:val="00EA2BDF"/>
    <w:rsid w:val="00EA395D"/>
    <w:rsid w:val="00EA4C1A"/>
    <w:rsid w:val="00EB1584"/>
    <w:rsid w:val="00EB1852"/>
    <w:rsid w:val="00EB26BF"/>
    <w:rsid w:val="00EB567B"/>
    <w:rsid w:val="00EB56F4"/>
    <w:rsid w:val="00EB5DC0"/>
    <w:rsid w:val="00EB6A66"/>
    <w:rsid w:val="00EB6F6F"/>
    <w:rsid w:val="00EC0ED8"/>
    <w:rsid w:val="00EC1621"/>
    <w:rsid w:val="00EC4352"/>
    <w:rsid w:val="00EC538A"/>
    <w:rsid w:val="00ED0D85"/>
    <w:rsid w:val="00ED4C88"/>
    <w:rsid w:val="00EE1CDF"/>
    <w:rsid w:val="00EE318B"/>
    <w:rsid w:val="00EE36A6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77D9"/>
    <w:rsid w:val="00F0084C"/>
    <w:rsid w:val="00F042DF"/>
    <w:rsid w:val="00F050B8"/>
    <w:rsid w:val="00F05931"/>
    <w:rsid w:val="00F05BE3"/>
    <w:rsid w:val="00F05C67"/>
    <w:rsid w:val="00F11020"/>
    <w:rsid w:val="00F1323B"/>
    <w:rsid w:val="00F156D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D19"/>
    <w:rsid w:val="00F85AFE"/>
    <w:rsid w:val="00F920EB"/>
    <w:rsid w:val="00F92BD6"/>
    <w:rsid w:val="00F94E4E"/>
    <w:rsid w:val="00FA12D9"/>
    <w:rsid w:val="00FA1C7E"/>
    <w:rsid w:val="00FA400E"/>
    <w:rsid w:val="00FA40F8"/>
    <w:rsid w:val="00FB1331"/>
    <w:rsid w:val="00FB2E1F"/>
    <w:rsid w:val="00FB40C5"/>
    <w:rsid w:val="00FB475E"/>
    <w:rsid w:val="00FB6A3E"/>
    <w:rsid w:val="00FC51CC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C1EE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styleId="Poprawka">
    <w:name w:val="Revision"/>
    <w:hidden/>
    <w:uiPriority w:val="99"/>
    <w:semiHidden/>
    <w:rsid w:val="008A3B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7" ma:contentTypeDescription="Utwórz nowy dokument." ma:contentTypeScope="" ma:versionID="218acde85a04ca7b20f6448ed23de4e4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103c231173b00c925cb2308e41566acd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FB93D-6CB9-4127-BACB-644FA03D4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4.xml><?xml version="1.0" encoding="utf-8"?>
<ds:datastoreItem xmlns:ds="http://schemas.openxmlformats.org/officeDocument/2006/customXml" ds:itemID="{98B42FFE-56EB-4756-AF6F-1FEC14AD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Gorecka-Drabik</dc:creator>
  <cp:keywords/>
  <cp:lastModifiedBy>poradnia</cp:lastModifiedBy>
  <cp:revision>4</cp:revision>
  <cp:lastPrinted>2020-12-21T07:21:00Z</cp:lastPrinted>
  <dcterms:created xsi:type="dcterms:W3CDTF">2024-10-07T05:57:00Z</dcterms:created>
  <dcterms:modified xsi:type="dcterms:W3CDTF">2024-10-08T08:21:00Z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